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30A" w:rsidRDefault="0045430A" w:rsidP="0045430A">
      <w:pPr>
        <w:jc w:val="center"/>
        <w:rPr>
          <w:snapToGrid w:val="0"/>
        </w:rPr>
      </w:pPr>
    </w:p>
    <w:p w:rsidR="0045430A" w:rsidRPr="0045430A" w:rsidRDefault="002660CF" w:rsidP="0045430A">
      <w:pPr>
        <w:jc w:val="center"/>
        <w:rPr>
          <w:b/>
          <w:snapToGrid w:val="0"/>
        </w:rPr>
      </w:pPr>
      <w:r>
        <w:rPr>
          <w:b/>
          <w:snapToGrid w:val="0"/>
        </w:rPr>
        <w:t xml:space="preserve">                                                                                                          </w:t>
      </w:r>
    </w:p>
    <w:p w:rsidR="0045430A" w:rsidRPr="0045430A" w:rsidRDefault="0045430A" w:rsidP="0045430A">
      <w:pPr>
        <w:jc w:val="center"/>
        <w:rPr>
          <w:snapToGrid w:val="0"/>
        </w:rPr>
      </w:pPr>
      <w:r w:rsidRPr="0045430A">
        <w:rPr>
          <w:snapToGrid w:val="0"/>
        </w:rPr>
        <w:t>АДМИНИСТРАЦИЯ</w:t>
      </w:r>
    </w:p>
    <w:p w:rsidR="0045430A" w:rsidRPr="0045430A" w:rsidRDefault="002660CF" w:rsidP="0045430A">
      <w:pPr>
        <w:jc w:val="center"/>
      </w:pPr>
      <w:r>
        <w:t>УСТЮЖАНИНСКОГО</w:t>
      </w:r>
      <w:r w:rsidR="0045430A" w:rsidRPr="0045430A">
        <w:t xml:space="preserve"> СЕЛЬСОВЕТА</w:t>
      </w:r>
    </w:p>
    <w:p w:rsidR="0045430A" w:rsidRPr="0045430A" w:rsidRDefault="0045430A" w:rsidP="0045430A">
      <w:pPr>
        <w:jc w:val="center"/>
      </w:pPr>
      <w:r w:rsidRPr="0045430A">
        <w:t xml:space="preserve">ОРДЫНСКОГО РАЙОНА НОВОСИБИРСКОЙ ОБЛАСТИ </w:t>
      </w:r>
    </w:p>
    <w:p w:rsidR="0045430A" w:rsidRPr="0045430A" w:rsidRDefault="0045430A" w:rsidP="0045430A">
      <w:pPr>
        <w:jc w:val="center"/>
      </w:pPr>
    </w:p>
    <w:p w:rsidR="0045430A" w:rsidRPr="0045430A" w:rsidRDefault="0045430A" w:rsidP="0045430A">
      <w:pPr>
        <w:jc w:val="center"/>
      </w:pPr>
      <w:r w:rsidRPr="0045430A">
        <w:t>ПОСТАНОВЛЕНИЕ</w:t>
      </w:r>
    </w:p>
    <w:p w:rsidR="0045430A" w:rsidRPr="0045430A" w:rsidRDefault="0045430A" w:rsidP="0045430A">
      <w:pPr>
        <w:jc w:val="center"/>
      </w:pPr>
    </w:p>
    <w:p w:rsidR="0045430A" w:rsidRPr="0045430A" w:rsidRDefault="0045430A" w:rsidP="0045430A">
      <w:pPr>
        <w:jc w:val="center"/>
      </w:pPr>
    </w:p>
    <w:p w:rsidR="0045430A" w:rsidRPr="0045430A" w:rsidRDefault="00E04AF0" w:rsidP="0045430A">
      <w:pPr>
        <w:jc w:val="both"/>
      </w:pPr>
      <w:r>
        <w:t>21</w:t>
      </w:r>
      <w:r w:rsidR="0045430A" w:rsidRPr="0045430A">
        <w:t>.0</w:t>
      </w:r>
      <w:r>
        <w:t>2</w:t>
      </w:r>
      <w:r w:rsidR="0045430A" w:rsidRPr="0045430A">
        <w:t>.201</w:t>
      </w:r>
      <w:r w:rsidR="0045430A">
        <w:t>9</w:t>
      </w:r>
      <w:r w:rsidR="0045430A" w:rsidRPr="0045430A">
        <w:t xml:space="preserve">                                                                                                  № </w:t>
      </w:r>
      <w:r>
        <w:t>16-1</w:t>
      </w:r>
      <w:r w:rsidR="0045430A" w:rsidRPr="0045430A">
        <w:t xml:space="preserve"> </w:t>
      </w:r>
      <w:r w:rsidR="0045430A">
        <w:t xml:space="preserve"> </w:t>
      </w:r>
    </w:p>
    <w:p w:rsidR="0045430A" w:rsidRPr="0045430A" w:rsidRDefault="0045430A" w:rsidP="0045430A">
      <w:pPr>
        <w:rPr>
          <w:color w:val="auto"/>
        </w:rPr>
      </w:pPr>
    </w:p>
    <w:p w:rsidR="0045430A" w:rsidRPr="0045430A" w:rsidRDefault="0045430A" w:rsidP="0045430A">
      <w:pPr>
        <w:jc w:val="center"/>
        <w:rPr>
          <w:bCs/>
        </w:rPr>
      </w:pPr>
      <w:r w:rsidRPr="0045430A">
        <w:rPr>
          <w:bCs/>
        </w:rPr>
        <w:t>Об утверждении административного регламента</w:t>
      </w:r>
    </w:p>
    <w:p w:rsidR="0045430A" w:rsidRPr="00E04AF0" w:rsidRDefault="0045430A" w:rsidP="0045430A">
      <w:pPr>
        <w:jc w:val="center"/>
        <w:rPr>
          <w:bCs/>
          <w:color w:val="auto"/>
        </w:rPr>
      </w:pPr>
      <w:r w:rsidRPr="0045430A">
        <w:rPr>
          <w:bCs/>
        </w:rPr>
        <w:t>предоставления муниципальной услуги по п</w:t>
      </w:r>
      <w:r w:rsidRPr="0045430A">
        <w:rPr>
          <w:bCs/>
          <w:kern w:val="36"/>
        </w:rPr>
        <w:t xml:space="preserve">риёму заявлений и выдачи документов о согласовании переустройства и (или) перепланировки </w:t>
      </w:r>
      <w:r>
        <w:rPr>
          <w:bCs/>
          <w:kern w:val="36"/>
        </w:rPr>
        <w:t xml:space="preserve"> </w:t>
      </w:r>
      <w:r w:rsidRPr="00E04AF0">
        <w:rPr>
          <w:color w:val="auto"/>
        </w:rPr>
        <w:t>помещений  в многоквартирном доме</w:t>
      </w:r>
      <w:r w:rsidR="00B80B95">
        <w:rPr>
          <w:color w:val="auto"/>
        </w:rPr>
        <w:t xml:space="preserve"> (с изм. вн. постановлениями от 19.06.2019г №42, от 28.06.2019г №46)</w:t>
      </w:r>
    </w:p>
    <w:p w:rsidR="0045430A" w:rsidRDefault="0045430A" w:rsidP="0045430A">
      <w:pPr>
        <w:jc w:val="center"/>
        <w:rPr>
          <w:b/>
          <w:bCs/>
        </w:rPr>
      </w:pPr>
    </w:p>
    <w:p w:rsidR="00EF4744" w:rsidRDefault="00936F78" w:rsidP="00EF4744">
      <w:pPr>
        <w:jc w:val="both"/>
      </w:pPr>
      <w:r>
        <w:t>В  целях приведения нормативно-правовых актов в соответствие с действующим законодательством, на основании  Представления прокуратуры Ордынского района Новосибирской области от 30.01.2019г. №1-8в-2019</w:t>
      </w:r>
      <w:r w:rsidR="00EF4744">
        <w:t xml:space="preserve">руководствуясь Уставом Устюжанинского сельсовета Ордынского района Новосибирской области: </w:t>
      </w:r>
    </w:p>
    <w:p w:rsidR="0045430A" w:rsidRPr="0045430A" w:rsidRDefault="00EF4744" w:rsidP="0045430A">
      <w:pPr>
        <w:jc w:val="both"/>
      </w:pPr>
      <w:r>
        <w:t xml:space="preserve">    </w:t>
      </w:r>
      <w:r w:rsidR="0045430A" w:rsidRPr="0045430A">
        <w:t xml:space="preserve">      </w:t>
      </w:r>
    </w:p>
    <w:p w:rsidR="00936F78" w:rsidRDefault="00936F78" w:rsidP="0045430A">
      <w:pPr>
        <w:jc w:val="both"/>
      </w:pPr>
    </w:p>
    <w:p w:rsidR="0045430A" w:rsidRPr="0045430A" w:rsidRDefault="0045430A" w:rsidP="0045430A">
      <w:pPr>
        <w:jc w:val="both"/>
      </w:pPr>
      <w:r w:rsidRPr="0045430A">
        <w:t>ПОСТАНОВЛЯЮ:</w:t>
      </w:r>
    </w:p>
    <w:p w:rsidR="0045430A" w:rsidRPr="00780E34" w:rsidRDefault="0045430A" w:rsidP="0045430A">
      <w:pPr>
        <w:jc w:val="both"/>
        <w:rPr>
          <w:b/>
          <w:bCs/>
          <w:color w:val="FF0000"/>
        </w:rPr>
      </w:pPr>
      <w:r w:rsidRPr="0045430A">
        <w:t xml:space="preserve">1.  </w:t>
      </w:r>
      <w:r w:rsidR="00936F78">
        <w:t xml:space="preserve"> Утвердить</w:t>
      </w:r>
      <w:r>
        <w:t xml:space="preserve"> Административный регламент </w:t>
      </w:r>
      <w:r w:rsidRPr="0045430A">
        <w:rPr>
          <w:bCs/>
        </w:rPr>
        <w:t>предоставления муниципальной услуги по п</w:t>
      </w:r>
      <w:r w:rsidRPr="0045430A">
        <w:rPr>
          <w:bCs/>
          <w:kern w:val="36"/>
        </w:rPr>
        <w:t xml:space="preserve">риёму заявлений и выдачи документов о согласовании переустройства и (или) перепланировки </w:t>
      </w:r>
      <w:r>
        <w:rPr>
          <w:bCs/>
          <w:kern w:val="36"/>
        </w:rPr>
        <w:t xml:space="preserve"> </w:t>
      </w:r>
      <w:r w:rsidRPr="00E04AF0">
        <w:rPr>
          <w:color w:val="auto"/>
        </w:rPr>
        <w:t xml:space="preserve">помещений  в многоквартирном доме изложить в </w:t>
      </w:r>
      <w:r w:rsidR="00936F78" w:rsidRPr="00E04AF0">
        <w:rPr>
          <w:color w:val="auto"/>
        </w:rPr>
        <w:t>новой</w:t>
      </w:r>
      <w:r w:rsidRPr="00E04AF0">
        <w:rPr>
          <w:color w:val="auto"/>
        </w:rPr>
        <w:t xml:space="preserve"> редакции</w:t>
      </w:r>
      <w:r w:rsidR="00936F78" w:rsidRPr="00E04AF0">
        <w:rPr>
          <w:color w:val="auto"/>
        </w:rPr>
        <w:t xml:space="preserve"> (согласно приложению)</w:t>
      </w:r>
      <w:r w:rsidR="00E04AF0">
        <w:rPr>
          <w:color w:val="auto"/>
        </w:rPr>
        <w:t>.</w:t>
      </w:r>
    </w:p>
    <w:p w:rsidR="0045430A" w:rsidRPr="0045430A" w:rsidRDefault="0045430A" w:rsidP="0045430A">
      <w:pPr>
        <w:jc w:val="both"/>
      </w:pPr>
    </w:p>
    <w:p w:rsidR="00890F6C" w:rsidRDefault="00890F6C" w:rsidP="0045430A">
      <w:pPr>
        <w:autoSpaceDE w:val="0"/>
        <w:autoSpaceDN w:val="0"/>
        <w:adjustRightInd w:val="0"/>
        <w:jc w:val="center"/>
        <w:rPr>
          <w:b/>
          <w:bCs/>
        </w:rPr>
      </w:pPr>
    </w:p>
    <w:p w:rsidR="00936F78" w:rsidRDefault="00936F78" w:rsidP="00936F78">
      <w:pPr>
        <w:jc w:val="both"/>
      </w:pPr>
      <w:r>
        <w:t xml:space="preserve">    2. Опубликовать данное постановление в периодическом печатном издании «Устюжанинский вестник» и разместить на официальном сайте администрации Устюжанинского сельсовета.</w:t>
      </w:r>
    </w:p>
    <w:p w:rsidR="00936F78" w:rsidRDefault="00936F78" w:rsidP="00936F78"/>
    <w:p w:rsidR="00936F78" w:rsidRDefault="00936F78" w:rsidP="00936F78">
      <w:r>
        <w:t xml:space="preserve"> </w:t>
      </w:r>
    </w:p>
    <w:p w:rsidR="00936F78" w:rsidRDefault="00936F78" w:rsidP="00936F78"/>
    <w:p w:rsidR="00936F78" w:rsidRDefault="00936F78" w:rsidP="00936F78">
      <w:pPr>
        <w:tabs>
          <w:tab w:val="left" w:pos="1260"/>
        </w:tabs>
      </w:pPr>
    </w:p>
    <w:p w:rsidR="00936F78" w:rsidRPr="00631DDA" w:rsidRDefault="00936F78" w:rsidP="00936F78"/>
    <w:p w:rsidR="00936F78" w:rsidRPr="00631DDA" w:rsidRDefault="00936F78" w:rsidP="00936F78">
      <w:r w:rsidRPr="00631DDA">
        <w:t xml:space="preserve">Глава Устюжанинского сельсовета                      </w:t>
      </w:r>
      <w:r>
        <w:t xml:space="preserve">                </w:t>
      </w:r>
      <w:r w:rsidRPr="00631DDA">
        <w:t xml:space="preserve"> К.Д. Козляев</w:t>
      </w:r>
    </w:p>
    <w:p w:rsidR="00890F6C" w:rsidRDefault="00890F6C" w:rsidP="00936F78">
      <w:pPr>
        <w:autoSpaceDE w:val="0"/>
        <w:autoSpaceDN w:val="0"/>
        <w:adjustRightInd w:val="0"/>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936F78" w:rsidRDefault="00936F78" w:rsidP="00936F78">
      <w:pPr>
        <w:tabs>
          <w:tab w:val="left" w:pos="7830"/>
        </w:tabs>
        <w:autoSpaceDE w:val="0"/>
        <w:autoSpaceDN w:val="0"/>
        <w:adjustRightInd w:val="0"/>
        <w:jc w:val="right"/>
        <w:rPr>
          <w:bCs/>
          <w:sz w:val="22"/>
          <w:szCs w:val="22"/>
        </w:rPr>
      </w:pPr>
      <w:r>
        <w:rPr>
          <w:b/>
          <w:bCs/>
        </w:rPr>
        <w:tab/>
      </w:r>
      <w:r w:rsidRPr="00936F78">
        <w:rPr>
          <w:bCs/>
          <w:sz w:val="22"/>
          <w:szCs w:val="22"/>
        </w:rPr>
        <w:t xml:space="preserve">Приложение к постановлению администрации </w:t>
      </w:r>
    </w:p>
    <w:p w:rsidR="00936F78" w:rsidRDefault="00936F78" w:rsidP="00936F78">
      <w:pPr>
        <w:tabs>
          <w:tab w:val="left" w:pos="7830"/>
        </w:tabs>
        <w:autoSpaceDE w:val="0"/>
        <w:autoSpaceDN w:val="0"/>
        <w:adjustRightInd w:val="0"/>
        <w:jc w:val="right"/>
        <w:rPr>
          <w:bCs/>
          <w:sz w:val="22"/>
          <w:szCs w:val="22"/>
        </w:rPr>
      </w:pPr>
      <w:r w:rsidRPr="00936F78">
        <w:rPr>
          <w:bCs/>
          <w:sz w:val="22"/>
          <w:szCs w:val="22"/>
        </w:rPr>
        <w:t xml:space="preserve">Устюжанинского сельсовета </w:t>
      </w:r>
    </w:p>
    <w:p w:rsidR="00936F78" w:rsidRDefault="00936F78" w:rsidP="00936F78">
      <w:pPr>
        <w:tabs>
          <w:tab w:val="left" w:pos="7830"/>
        </w:tabs>
        <w:autoSpaceDE w:val="0"/>
        <w:autoSpaceDN w:val="0"/>
        <w:adjustRightInd w:val="0"/>
        <w:jc w:val="right"/>
        <w:rPr>
          <w:bCs/>
          <w:sz w:val="22"/>
          <w:szCs w:val="22"/>
        </w:rPr>
      </w:pPr>
      <w:r w:rsidRPr="00936F78">
        <w:rPr>
          <w:bCs/>
          <w:sz w:val="22"/>
          <w:szCs w:val="22"/>
        </w:rPr>
        <w:t xml:space="preserve">Ордынского района </w:t>
      </w:r>
    </w:p>
    <w:p w:rsidR="00890F6C" w:rsidRDefault="00936F78" w:rsidP="00936F78">
      <w:pPr>
        <w:tabs>
          <w:tab w:val="left" w:pos="7830"/>
        </w:tabs>
        <w:autoSpaceDE w:val="0"/>
        <w:autoSpaceDN w:val="0"/>
        <w:adjustRightInd w:val="0"/>
        <w:jc w:val="right"/>
        <w:rPr>
          <w:bCs/>
          <w:sz w:val="22"/>
          <w:szCs w:val="22"/>
        </w:rPr>
      </w:pPr>
      <w:r>
        <w:rPr>
          <w:bCs/>
          <w:sz w:val="22"/>
          <w:szCs w:val="22"/>
        </w:rPr>
        <w:t>Н</w:t>
      </w:r>
      <w:r w:rsidRPr="00936F78">
        <w:rPr>
          <w:bCs/>
          <w:sz w:val="22"/>
          <w:szCs w:val="22"/>
        </w:rPr>
        <w:t>овосибирской области</w:t>
      </w:r>
    </w:p>
    <w:p w:rsidR="00086650" w:rsidRDefault="00B14601" w:rsidP="00936F78">
      <w:pPr>
        <w:tabs>
          <w:tab w:val="left" w:pos="7830"/>
        </w:tabs>
        <w:autoSpaceDE w:val="0"/>
        <w:autoSpaceDN w:val="0"/>
        <w:adjustRightInd w:val="0"/>
        <w:jc w:val="right"/>
        <w:rPr>
          <w:bCs/>
          <w:sz w:val="22"/>
          <w:szCs w:val="22"/>
        </w:rPr>
      </w:pPr>
      <w:r>
        <w:rPr>
          <w:bCs/>
          <w:sz w:val="22"/>
          <w:szCs w:val="22"/>
        </w:rPr>
        <w:t>о</w:t>
      </w:r>
      <w:r w:rsidR="00936F78">
        <w:rPr>
          <w:bCs/>
          <w:sz w:val="22"/>
          <w:szCs w:val="22"/>
        </w:rPr>
        <w:t xml:space="preserve">т </w:t>
      </w:r>
      <w:r w:rsidR="00E04AF0">
        <w:rPr>
          <w:bCs/>
          <w:sz w:val="22"/>
          <w:szCs w:val="22"/>
        </w:rPr>
        <w:t>21.02.</w:t>
      </w:r>
      <w:r>
        <w:rPr>
          <w:bCs/>
          <w:sz w:val="22"/>
          <w:szCs w:val="22"/>
        </w:rPr>
        <w:t>2019г. №</w:t>
      </w:r>
      <w:r w:rsidR="00E04AF0">
        <w:rPr>
          <w:bCs/>
          <w:sz w:val="22"/>
          <w:szCs w:val="22"/>
        </w:rPr>
        <w:t xml:space="preserve"> 16-1</w:t>
      </w:r>
    </w:p>
    <w:p w:rsidR="00B80B95" w:rsidRDefault="00086650" w:rsidP="00936F78">
      <w:pPr>
        <w:tabs>
          <w:tab w:val="left" w:pos="7830"/>
        </w:tabs>
        <w:autoSpaceDE w:val="0"/>
        <w:autoSpaceDN w:val="0"/>
        <w:adjustRightInd w:val="0"/>
        <w:jc w:val="right"/>
        <w:rPr>
          <w:bCs/>
          <w:sz w:val="22"/>
          <w:szCs w:val="22"/>
        </w:rPr>
      </w:pPr>
      <w:r>
        <w:rPr>
          <w:bCs/>
          <w:sz w:val="22"/>
          <w:szCs w:val="22"/>
        </w:rPr>
        <w:t>(с изм. от 19.06.2019г. № 42</w:t>
      </w:r>
      <w:r w:rsidR="00B80B95">
        <w:rPr>
          <w:bCs/>
          <w:sz w:val="22"/>
          <w:szCs w:val="22"/>
        </w:rPr>
        <w:t xml:space="preserve">, </w:t>
      </w:r>
    </w:p>
    <w:p w:rsidR="00936F78" w:rsidRPr="00936F78" w:rsidRDefault="00B80B95" w:rsidP="00936F78">
      <w:pPr>
        <w:tabs>
          <w:tab w:val="left" w:pos="7830"/>
        </w:tabs>
        <w:autoSpaceDE w:val="0"/>
        <w:autoSpaceDN w:val="0"/>
        <w:adjustRightInd w:val="0"/>
        <w:jc w:val="right"/>
        <w:rPr>
          <w:bCs/>
          <w:sz w:val="22"/>
          <w:szCs w:val="22"/>
        </w:rPr>
      </w:pPr>
      <w:r>
        <w:rPr>
          <w:bCs/>
          <w:sz w:val="22"/>
          <w:szCs w:val="22"/>
        </w:rPr>
        <w:t>от 28.06.2019г №46</w:t>
      </w:r>
      <w:r w:rsidR="00086650">
        <w:rPr>
          <w:bCs/>
          <w:sz w:val="22"/>
          <w:szCs w:val="22"/>
        </w:rPr>
        <w:t>)</w:t>
      </w: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890F6C" w:rsidRDefault="00890F6C" w:rsidP="0045430A">
      <w:pPr>
        <w:autoSpaceDE w:val="0"/>
        <w:autoSpaceDN w:val="0"/>
        <w:adjustRightInd w:val="0"/>
        <w:jc w:val="center"/>
        <w:rPr>
          <w:b/>
          <w:bCs/>
        </w:rPr>
      </w:pPr>
    </w:p>
    <w:p w:rsidR="00C77E87" w:rsidRDefault="00EF4744" w:rsidP="0045430A">
      <w:pPr>
        <w:autoSpaceDE w:val="0"/>
        <w:autoSpaceDN w:val="0"/>
        <w:adjustRightInd w:val="0"/>
        <w:jc w:val="center"/>
        <w:rPr>
          <w:b/>
          <w:bCs/>
        </w:rPr>
      </w:pPr>
      <w:r>
        <w:rPr>
          <w:b/>
          <w:bCs/>
        </w:rPr>
        <w:t>АД</w:t>
      </w:r>
      <w:r w:rsidR="00C77E87">
        <w:rPr>
          <w:b/>
          <w:bCs/>
        </w:rPr>
        <w:t>МИНИСТРАТИВНЫЙ</w:t>
      </w:r>
      <w:r w:rsidR="00C77E87">
        <w:t xml:space="preserve"> </w:t>
      </w:r>
      <w:r w:rsidR="00C77E87">
        <w:rPr>
          <w:b/>
          <w:bCs/>
        </w:rPr>
        <w:t>РЕГЛАМЕНТ</w:t>
      </w:r>
    </w:p>
    <w:p w:rsidR="00CA4FFC" w:rsidRDefault="00C77E87" w:rsidP="00C77E87">
      <w:pPr>
        <w:jc w:val="center"/>
        <w:rPr>
          <w:b/>
          <w:bCs/>
        </w:rPr>
      </w:pPr>
      <w:r>
        <w:rPr>
          <w:b/>
          <w:bCs/>
        </w:rPr>
        <w:t>предоставления муниципальной услуги по</w:t>
      </w:r>
    </w:p>
    <w:p w:rsidR="00C77E87" w:rsidRPr="00780E34" w:rsidRDefault="00C77E87" w:rsidP="00C77E87">
      <w:pPr>
        <w:jc w:val="center"/>
        <w:rPr>
          <w:b/>
          <w:bCs/>
          <w:color w:val="FF0000"/>
        </w:rPr>
      </w:pPr>
      <w:r w:rsidRPr="007A5279">
        <w:rPr>
          <w:b/>
        </w:rPr>
        <w:t xml:space="preserve">приему заявлений и выдаче документов о согласовании переустройства и (или) перепланировки  </w:t>
      </w:r>
      <w:r w:rsidRPr="00E04AF0">
        <w:rPr>
          <w:b/>
          <w:color w:val="auto"/>
        </w:rPr>
        <w:t>помещени</w:t>
      </w:r>
      <w:r w:rsidR="00780E34" w:rsidRPr="00E04AF0">
        <w:rPr>
          <w:b/>
          <w:color w:val="auto"/>
        </w:rPr>
        <w:t>й</w:t>
      </w:r>
      <w:r w:rsidR="00E850D7" w:rsidRPr="00E04AF0">
        <w:rPr>
          <w:b/>
          <w:color w:val="auto"/>
        </w:rPr>
        <w:t xml:space="preserve">  в </w:t>
      </w:r>
      <w:r w:rsidR="00780E34" w:rsidRPr="00E04AF0">
        <w:rPr>
          <w:b/>
          <w:color w:val="auto"/>
        </w:rPr>
        <w:t>многоквартирном доме</w:t>
      </w:r>
    </w:p>
    <w:p w:rsidR="00C77E87" w:rsidRDefault="00C77E87" w:rsidP="00C77E87">
      <w:pPr>
        <w:jc w:val="center"/>
        <w:rPr>
          <w:b/>
          <w:bCs/>
        </w:rPr>
      </w:pPr>
    </w:p>
    <w:p w:rsidR="00CA4FFC" w:rsidRDefault="00CA4FFC">
      <w:pPr>
        <w:jc w:val="center"/>
      </w:pPr>
      <w:r>
        <w:t>I. Общие положения</w:t>
      </w:r>
    </w:p>
    <w:p w:rsidR="00CA4FFC" w:rsidRDefault="00CA4FFC">
      <w:pPr>
        <w:jc w:val="center"/>
      </w:pPr>
    </w:p>
    <w:p w:rsidR="00CA4FFC" w:rsidRDefault="00CA4FFC" w:rsidP="00237EBB">
      <w:pPr>
        <w:jc w:val="both"/>
      </w:pPr>
      <w:r>
        <w:t xml:space="preserve">        </w:t>
      </w:r>
      <w:r>
        <w:tab/>
        <w:t xml:space="preserve"> 1.1. </w:t>
      </w:r>
      <w:r w:rsidR="00C77E87">
        <w:t xml:space="preserve">Административный регламент предоставления муниципальной услуги по </w:t>
      </w:r>
      <w:r w:rsidR="00942FB3">
        <w:t>прием</w:t>
      </w:r>
      <w:r w:rsidR="00C77E87">
        <w:t>у</w:t>
      </w:r>
      <w:r w:rsidR="00942FB3">
        <w:t xml:space="preserve"> заявлений и выдач</w:t>
      </w:r>
      <w:r w:rsidR="00C77E87">
        <w:t>е</w:t>
      </w:r>
      <w:r w:rsidR="00942FB3">
        <w:t xml:space="preserve"> документов о согласовании переустройства и (или) перепланировки </w:t>
      </w:r>
      <w:r w:rsidR="00780E34" w:rsidRPr="00E04AF0">
        <w:rPr>
          <w:color w:val="auto"/>
        </w:rPr>
        <w:t>помещений  в многоквартирном доме</w:t>
      </w:r>
      <w:r w:rsidR="00237EBB">
        <w:rPr>
          <w:b/>
          <w:color w:val="FF0000"/>
        </w:rPr>
        <w:t xml:space="preserve"> </w:t>
      </w:r>
      <w:r w:rsidR="00780E34">
        <w:t xml:space="preserve"> </w:t>
      </w:r>
      <w:r w:rsidR="00C77E87">
        <w:t xml:space="preserve">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sidR="002660CF">
        <w:t>Устюжанинского</w:t>
      </w:r>
      <w:r w:rsidR="00BF3995">
        <w:t xml:space="preserve"> сельсовета</w:t>
      </w:r>
      <w:r w:rsidR="00C77E87">
        <w:t xml:space="preserve"> (далее – Администрация),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r w:rsidR="00942FB3">
        <w:t>.</w:t>
      </w:r>
    </w:p>
    <w:p w:rsidR="00CA4FFC" w:rsidRDefault="00CA4FFC" w:rsidP="00BA55A5">
      <w:pPr>
        <w:ind w:firstLine="720"/>
        <w:jc w:val="both"/>
      </w:pPr>
      <w:r>
        <w:t>Предоставление  муниципальной услуги осуществляет</w:t>
      </w:r>
      <w:r w:rsidR="000E3E3D">
        <w:t xml:space="preserve"> </w:t>
      </w:r>
      <w:r w:rsidR="00C77E87">
        <w:t xml:space="preserve">Администрация </w:t>
      </w:r>
      <w:r w:rsidR="002660CF">
        <w:t>Устюжанинского</w:t>
      </w:r>
      <w:r w:rsidR="00BF3995">
        <w:t xml:space="preserve"> сельсовета.</w:t>
      </w:r>
    </w:p>
    <w:p w:rsidR="00CA4FFC" w:rsidRDefault="00CA4FFC">
      <w:pPr>
        <w:jc w:val="both"/>
      </w:pPr>
      <w:r>
        <w:t xml:space="preserve">        </w:t>
      </w:r>
      <w:r>
        <w:tab/>
        <w:t>1.2. Заявителями на предоставление муниципальной  услуги выступают:</w:t>
      </w:r>
      <w:r w:rsidR="000E3E3D">
        <w:t xml:space="preserve"> </w:t>
      </w:r>
      <w:r w:rsidR="00942FB3">
        <w:t>физические и юридические лица, являющиеся собственниками жилых помещений, нанимателями жилых помещений по договору социального найма, только в случае, когда они в установленном порядке уполномочены собственником на проведение переустройства и (или) перепланировки жилого помещения.</w:t>
      </w:r>
    </w:p>
    <w:p w:rsidR="00CA4FFC" w:rsidRDefault="00CA4FFC" w:rsidP="00B80B95">
      <w:pPr>
        <w:ind w:firstLine="709"/>
      </w:pPr>
      <w:r>
        <w:t>1.3.  Информация по вопросам предоставления муниципальной услуги предоставляется:</w:t>
      </w:r>
    </w:p>
    <w:p w:rsidR="00CA4FFC" w:rsidRDefault="00CA4FFC" w:rsidP="003312F8">
      <w:pPr>
        <w:ind w:left="709"/>
        <w:jc w:val="both"/>
      </w:pPr>
      <w:r>
        <w:t xml:space="preserve"> </w:t>
      </w:r>
      <w:r w:rsidR="003312F8">
        <w:t xml:space="preserve">- </w:t>
      </w:r>
      <w:r>
        <w:t xml:space="preserve">в  </w:t>
      </w:r>
      <w:r w:rsidR="00C77E87">
        <w:t xml:space="preserve">Администрации </w:t>
      </w:r>
      <w:r w:rsidR="002660CF">
        <w:t>Устюжанинского</w:t>
      </w:r>
      <w:r w:rsidR="00BF3995">
        <w:t xml:space="preserve"> сельсовета, </w:t>
      </w:r>
      <w:r>
        <w:t>участвующих в предоставлении муниципальной услуги:</w:t>
      </w:r>
    </w:p>
    <w:p w:rsidR="00CA4FFC" w:rsidRDefault="003312F8">
      <w:pPr>
        <w:ind w:firstLine="708"/>
        <w:jc w:val="both"/>
      </w:pPr>
      <w:r>
        <w:t xml:space="preserve">- </w:t>
      </w:r>
      <w:r w:rsidR="00CA4FFC">
        <w:t xml:space="preserve">посредством размещения на информационном стенде и официальном сайте </w:t>
      </w:r>
      <w:r w:rsidR="00C77E87">
        <w:t xml:space="preserve">Администрации </w:t>
      </w:r>
      <w:r w:rsidR="002660CF">
        <w:t>Устюжанинского</w:t>
      </w:r>
      <w:r w:rsidR="00BF3995">
        <w:t xml:space="preserve"> сельсовета</w:t>
      </w:r>
      <w:r w:rsidR="00CA4FFC">
        <w:t xml:space="preserve"> в сети Интернет, электронного информирования;</w:t>
      </w:r>
    </w:p>
    <w:p w:rsidR="00CA4FFC" w:rsidRDefault="00BA55A5">
      <w:pPr>
        <w:ind w:firstLine="708"/>
        <w:jc w:val="both"/>
      </w:pPr>
      <w:r>
        <w:t xml:space="preserve">- </w:t>
      </w:r>
      <w:r w:rsidR="00CA4FFC">
        <w:t xml:space="preserve">с использованием средств телефонной, почтовой связи.  </w:t>
      </w:r>
    </w:p>
    <w:p w:rsidR="00CA4FFC" w:rsidRDefault="00CA4FFC" w:rsidP="00BA55A5">
      <w:pPr>
        <w:ind w:firstLine="708"/>
        <w:jc w:val="both"/>
      </w:pPr>
      <w:r>
        <w:t>Для получения информации о муниципальной услуге, порядке</w:t>
      </w:r>
      <w:r w:rsidR="00BA55A5">
        <w:t xml:space="preserve"> </w:t>
      </w:r>
      <w:r>
        <w:t>предоставления, ходе предоставления муниципальной услуги заявители вправе обращаться:</w:t>
      </w:r>
    </w:p>
    <w:p w:rsidR="00CA4FFC" w:rsidRDefault="00C77E87">
      <w:pPr>
        <w:ind w:firstLine="709"/>
        <w:jc w:val="both"/>
      </w:pPr>
      <w:r>
        <w:t xml:space="preserve">- </w:t>
      </w:r>
      <w:r w:rsidR="00CA4FFC">
        <w:t xml:space="preserve"> в устной форме лично или по телефону:</w:t>
      </w:r>
    </w:p>
    <w:p w:rsidR="00CA4FFC" w:rsidRDefault="00C77E87">
      <w:pPr>
        <w:ind w:firstLine="709"/>
        <w:jc w:val="both"/>
      </w:pPr>
      <w:r>
        <w:lastRenderedPageBreak/>
        <w:t xml:space="preserve">- </w:t>
      </w:r>
      <w:r w:rsidR="00CA4FFC">
        <w:t xml:space="preserve">к специалистам </w:t>
      </w:r>
      <w:r w:rsidR="004B010F">
        <w:t>а</w:t>
      </w:r>
      <w:r>
        <w:t xml:space="preserve">дминистрации </w:t>
      </w:r>
      <w:r w:rsidR="002660CF">
        <w:t>Устюжанинского</w:t>
      </w:r>
      <w:r w:rsidR="009A04C0">
        <w:t xml:space="preserve"> </w:t>
      </w:r>
      <w:r w:rsidR="00BF3995">
        <w:t>сельсовета</w:t>
      </w:r>
      <w:r w:rsidR="00CA4FFC">
        <w:t>, участвующих в предоставлении муниципальной услуги;</w:t>
      </w:r>
    </w:p>
    <w:p w:rsidR="00CA4FFC" w:rsidRDefault="00C77E87">
      <w:pPr>
        <w:ind w:firstLine="709"/>
        <w:jc w:val="both"/>
      </w:pPr>
      <w:r>
        <w:t>-</w:t>
      </w:r>
      <w:r w:rsidR="00CA4FFC">
        <w:t xml:space="preserve"> в письменной форме почтой;</w:t>
      </w:r>
    </w:p>
    <w:p w:rsidR="00CA4FFC" w:rsidRDefault="00C77E87">
      <w:pPr>
        <w:ind w:firstLine="709"/>
        <w:jc w:val="both"/>
      </w:pPr>
      <w:r>
        <w:t xml:space="preserve">- </w:t>
      </w:r>
      <w:r w:rsidR="00CA4FFC">
        <w:t xml:space="preserve"> посредством электронной почты;</w:t>
      </w:r>
    </w:p>
    <w:p w:rsidR="006D7283" w:rsidRPr="006D7283" w:rsidRDefault="006D7283" w:rsidP="006D7283">
      <w:pPr>
        <w:jc w:val="both"/>
      </w:pPr>
      <w:r>
        <w:t xml:space="preserve">          - </w:t>
      </w:r>
      <w:r w:rsidRPr="006D7283">
        <w:t>с использованием Единого портала государственных и муниципальных услуг;</w:t>
      </w:r>
    </w:p>
    <w:p w:rsidR="006D7283" w:rsidRPr="006D7283" w:rsidRDefault="006D7283" w:rsidP="006D7283">
      <w:pPr>
        <w:jc w:val="both"/>
      </w:pPr>
      <w:r>
        <w:t xml:space="preserve">          - </w:t>
      </w:r>
      <w:r w:rsidRPr="006D7283">
        <w:t>через МФЦ.</w:t>
      </w:r>
    </w:p>
    <w:p w:rsidR="00CA4FFC" w:rsidRDefault="00CA4FFC">
      <w:pPr>
        <w:ind w:firstLine="700"/>
        <w:jc w:val="both"/>
      </w:pPr>
      <w:r>
        <w:t>Информирование проводится в двух формах: устное и письменное.</w:t>
      </w:r>
    </w:p>
    <w:p w:rsidR="00CA4FFC" w:rsidRDefault="00CA4FFC">
      <w:pPr>
        <w:ind w:firstLine="700"/>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w:t>
      </w:r>
      <w:r w:rsidR="00BA55A5">
        <w:t xml:space="preserve"> </w:t>
      </w:r>
      <w:r w:rsidR="004B010F">
        <w:t>а</w:t>
      </w:r>
      <w:r w:rsidR="00BA55A5">
        <w:t>дминистрации</w:t>
      </w:r>
      <w:r>
        <w:t>, в который поступил звонок, и фамилии специалиста, принявшего телефонный звонок.</w:t>
      </w:r>
    </w:p>
    <w:p w:rsidR="00CA4FFC" w:rsidRDefault="00CA4FFC">
      <w:pPr>
        <w:ind w:firstLine="700"/>
        <w:jc w:val="both"/>
      </w:pPr>
      <w:r>
        <w:t>Устное информирование обратившегося лица осуществляется специалистом не более 10 минут.</w:t>
      </w:r>
    </w:p>
    <w:p w:rsidR="00CA4FFC" w:rsidRDefault="00CA4FFC">
      <w:pPr>
        <w:ind w:firstLine="709"/>
        <w:jc w:val="both"/>
      </w:pPr>
      <w: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w:t>
      </w:r>
      <w:r w:rsidR="00BA55A5">
        <w:t xml:space="preserve">обратившемуся лицу направить в </w:t>
      </w:r>
      <w:r w:rsidR="004B010F">
        <w:t>а</w:t>
      </w:r>
      <w:r>
        <w:t>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CA4FFC" w:rsidRDefault="00CA4FFC">
      <w:pPr>
        <w:ind w:firstLine="700"/>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CA4FFC" w:rsidRDefault="00CA4FFC">
      <w:pPr>
        <w:ind w:firstLine="709"/>
        <w:jc w:val="both"/>
      </w:pPr>
      <w:r>
        <w:t>Ответ на обращение готовится в течение 30 дней со дня регистрации письменного обращения.</w:t>
      </w:r>
    </w:p>
    <w:p w:rsidR="00CA4FFC" w:rsidRDefault="00CA4FFC">
      <w:pPr>
        <w:ind w:firstLine="709"/>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CA4FFC" w:rsidRDefault="00CA4FFC">
      <w:pPr>
        <w:ind w:firstLine="709"/>
        <w:jc w:val="both"/>
      </w:pPr>
      <w:r>
        <w:t xml:space="preserve">Письменный ответ на обращение подписывается главой </w:t>
      </w:r>
      <w:r w:rsidR="002660CF">
        <w:t>Устюжанинского</w:t>
      </w:r>
      <w:r w:rsidR="006D7283">
        <w:t xml:space="preserve"> сельсовета</w:t>
      </w:r>
      <w:r>
        <w:t>,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F7EC3" w:rsidRPr="00BF7EC3" w:rsidRDefault="00BF7EC3" w:rsidP="00BF7EC3">
      <w:pPr>
        <w:jc w:val="both"/>
        <w:rPr>
          <w:color w:val="auto"/>
        </w:rPr>
      </w:pPr>
      <w:r w:rsidRPr="00BF7EC3">
        <w:rPr>
          <w:color w:val="auto"/>
        </w:rPr>
        <w:t xml:space="preserve">Ответ на обращение направляется в форме электронного документа по адресу электронной почты, указанному в обращении, поступившем в государственный орган,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государственный орган, орган местного самоуправления или должностному лицу в письменной форме. Кроме того, на поступившее в государственный орган,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на официальном сайте данных государственного органа или </w:t>
      </w:r>
      <w:r w:rsidRPr="00BF7EC3">
        <w:rPr>
          <w:color w:val="auto"/>
        </w:rPr>
        <w:lastRenderedPageBreak/>
        <w:t>органа местного самоуправления в информационно-телекоммуникационной сети "Интернет".</w:t>
      </w:r>
    </w:p>
    <w:p w:rsidR="00C77E87" w:rsidRPr="00C72B6B" w:rsidRDefault="00B80B95" w:rsidP="00B80B95">
      <w:pPr>
        <w:ind w:firstLine="720"/>
        <w:jc w:val="both"/>
      </w:pPr>
      <w:r>
        <w:t>1.4.</w:t>
      </w:r>
      <w:r w:rsidR="00C77E87">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77E87" w:rsidRPr="00C72B6B" w:rsidRDefault="00C77E87" w:rsidP="009A04C0">
      <w:pPr>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w:t>
      </w:r>
      <w:r w:rsidR="00BA55A5">
        <w:t>х</w:t>
      </w:r>
      <w:r>
        <w:t xml:space="preserve"> заполнения.</w:t>
      </w:r>
    </w:p>
    <w:p w:rsidR="00C77E87" w:rsidRDefault="00C77E87" w:rsidP="009A04C0">
      <w:pPr>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C77E87" w:rsidRPr="00C72B6B" w:rsidRDefault="00C77E87" w:rsidP="009A04C0">
      <w:pPr>
        <w:jc w:val="both"/>
      </w:pPr>
      <w:r>
        <w:t xml:space="preserve">Также вся информация о муниципальной услуге и услугах, необходимых для получения муниципальной услуги доступна на Интернет-сайте </w:t>
      </w:r>
      <w:r w:rsidR="004B010F">
        <w:t>а</w:t>
      </w:r>
      <w:r>
        <w:t xml:space="preserve">дминистрации </w:t>
      </w:r>
      <w:r w:rsidR="002660CF">
        <w:t>Устюжанинского</w:t>
      </w:r>
      <w:r w:rsidR="00DE29DF">
        <w:t xml:space="preserve"> сельсовета</w:t>
      </w:r>
      <w:r>
        <w:t>,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Pr>
          <w:lang w:val="en-US"/>
        </w:rPr>
        <w:t>gosuslugi</w:t>
      </w:r>
      <w:r w:rsidRPr="001F1015">
        <w:t>.</w:t>
      </w:r>
      <w:r>
        <w:rPr>
          <w:lang w:val="en-US"/>
        </w:rPr>
        <w:t>ru</w:t>
      </w:r>
      <w:r w:rsidRPr="001F1015">
        <w:t>)</w:t>
      </w:r>
      <w:r>
        <w:t xml:space="preserve"> и обновляется по мере ее изменения.</w:t>
      </w:r>
    </w:p>
    <w:p w:rsidR="00C77E87" w:rsidRDefault="00C77E87" w:rsidP="009A04C0">
      <w:pPr>
        <w:jc w:val="both"/>
      </w:pPr>
    </w:p>
    <w:p w:rsidR="00CA4FFC" w:rsidRPr="009A04C0" w:rsidRDefault="00B80B95" w:rsidP="00B80B95">
      <w:pPr>
        <w:ind w:left="630"/>
        <w:outlineLvl w:val="0"/>
        <w:rPr>
          <w:b/>
        </w:rPr>
      </w:pPr>
      <w:r>
        <w:rPr>
          <w:b/>
        </w:rPr>
        <w:t xml:space="preserve">     2. </w:t>
      </w:r>
      <w:r w:rsidR="00CA4FFC" w:rsidRPr="009A04C0">
        <w:rPr>
          <w:b/>
        </w:rPr>
        <w:t>Стандарт предоставления муниципальной услуги</w:t>
      </w:r>
    </w:p>
    <w:p w:rsidR="00CA4FFC" w:rsidRDefault="00CA4FFC">
      <w:pPr>
        <w:jc w:val="both"/>
      </w:pPr>
      <w:r>
        <w:t xml:space="preserve">                  </w:t>
      </w:r>
    </w:p>
    <w:p w:rsidR="00CA4FFC" w:rsidRPr="00E04AF0" w:rsidRDefault="00CA4FFC" w:rsidP="009617B1">
      <w:pPr>
        <w:pBdr>
          <w:bottom w:val="single" w:sz="12" w:space="0" w:color="808080"/>
        </w:pBdr>
        <w:ind w:firstLine="700"/>
        <w:jc w:val="both"/>
        <w:rPr>
          <w:color w:val="auto"/>
        </w:rPr>
      </w:pPr>
      <w:r>
        <w:t>2.1.Наименование муниципальной услуги</w:t>
      </w:r>
      <w:r w:rsidR="009617B1">
        <w:t xml:space="preserve">: прием заявлений и выдача документов о согласовании переустройства и (или) перепланировки </w:t>
      </w:r>
      <w:r w:rsidR="00CD7FFC">
        <w:t xml:space="preserve"> </w:t>
      </w:r>
      <w:r w:rsidR="00CD7FFC" w:rsidRPr="00E04AF0">
        <w:rPr>
          <w:color w:val="auto"/>
        </w:rPr>
        <w:t>помещений  в многоквартирном доме.</w:t>
      </w:r>
    </w:p>
    <w:p w:rsidR="006D7283" w:rsidRDefault="00CA4FFC" w:rsidP="006D7283">
      <w:pPr>
        <w:tabs>
          <w:tab w:val="num" w:pos="720"/>
        </w:tabs>
        <w:jc w:val="both"/>
      </w:pPr>
      <w:r>
        <w:t xml:space="preserve">2.2. </w:t>
      </w:r>
      <w:r w:rsidR="006D7283">
        <w:t xml:space="preserve"> Предоставление муниципальной услуги осуществляет Администрация. </w:t>
      </w:r>
    </w:p>
    <w:p w:rsidR="006D7283" w:rsidRPr="00CB69EE" w:rsidRDefault="006D7283" w:rsidP="006D7283">
      <w:pPr>
        <w:tabs>
          <w:tab w:val="num" w:pos="720"/>
        </w:tabs>
        <w:jc w:val="both"/>
      </w:pPr>
      <w:r>
        <w:t xml:space="preserve">2.2.1 </w:t>
      </w:r>
      <w:r w:rsidRPr="00CB69EE">
        <w:t xml:space="preserve">Операторы МФЦ осуществляют прием, регистрацию, обработку заявлений и документов, необходимых для предоставления муниципальной услуги, и передачу </w:t>
      </w:r>
      <w:r w:rsidRPr="00CB69EE">
        <w:rPr>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6D7283" w:rsidRPr="00CB69EE" w:rsidRDefault="006D7283" w:rsidP="006D7283">
      <w:pPr>
        <w:pStyle w:val="ab"/>
        <w:numPr>
          <w:ilvl w:val="2"/>
          <w:numId w:val="6"/>
        </w:numPr>
        <w:tabs>
          <w:tab w:val="num" w:pos="720"/>
        </w:tabs>
        <w:spacing w:after="0" w:line="240" w:lineRule="auto"/>
        <w:ind w:left="0" w:firstLine="0"/>
        <w:jc w:val="both"/>
        <w:rPr>
          <w:rFonts w:ascii="Times New Roman" w:hAnsi="Times New Roman"/>
          <w:sz w:val="28"/>
          <w:szCs w:val="28"/>
        </w:rPr>
      </w:pPr>
      <w:r w:rsidRPr="00CB69EE">
        <w:rPr>
          <w:rFonts w:ascii="Times New Roman" w:hAnsi="Times New Roman"/>
          <w:sz w:val="28"/>
          <w:szCs w:val="28"/>
        </w:rPr>
        <w:t>Заявитель имеет право направить заявление о предоставлении муниципальной услуги и прилагаемые к нему документы:</w:t>
      </w:r>
    </w:p>
    <w:p w:rsidR="006D7283" w:rsidRPr="00CB69EE" w:rsidRDefault="006D7283" w:rsidP="006D7283">
      <w:pPr>
        <w:pStyle w:val="ac"/>
        <w:spacing w:before="0" w:beforeAutospacing="0" w:after="0" w:afterAutospacing="0"/>
        <w:rPr>
          <w:sz w:val="28"/>
          <w:szCs w:val="28"/>
        </w:rPr>
      </w:pPr>
      <w:r w:rsidRPr="00CB69EE">
        <w:rPr>
          <w:sz w:val="28"/>
          <w:szCs w:val="28"/>
        </w:rPr>
        <w:t> -</w:t>
      </w:r>
      <w:r>
        <w:rPr>
          <w:sz w:val="28"/>
          <w:szCs w:val="28"/>
        </w:rPr>
        <w:t xml:space="preserve"> </w:t>
      </w:r>
      <w:r w:rsidRPr="00CB69EE">
        <w:rPr>
          <w:sz w:val="28"/>
          <w:szCs w:val="28"/>
        </w:rPr>
        <w:t>непосредственно в Администрацию в бумажном виде;</w:t>
      </w:r>
    </w:p>
    <w:p w:rsidR="006D7283" w:rsidRPr="00CB69EE" w:rsidRDefault="006D7283" w:rsidP="006D7283">
      <w:pPr>
        <w:pStyle w:val="ac"/>
        <w:spacing w:before="0" w:beforeAutospacing="0" w:after="0" w:afterAutospacing="0"/>
        <w:rPr>
          <w:sz w:val="28"/>
          <w:szCs w:val="28"/>
        </w:rPr>
      </w:pPr>
      <w:r w:rsidRPr="00CB69EE">
        <w:rPr>
          <w:sz w:val="28"/>
          <w:szCs w:val="28"/>
        </w:rPr>
        <w:t> -</w:t>
      </w:r>
      <w:r>
        <w:rPr>
          <w:sz w:val="28"/>
          <w:szCs w:val="28"/>
        </w:rPr>
        <w:t xml:space="preserve"> </w:t>
      </w:r>
      <w:r w:rsidRPr="00CB69EE">
        <w:rPr>
          <w:sz w:val="28"/>
          <w:szCs w:val="28"/>
        </w:rPr>
        <w:t>направляются заказным почтовым отправлением с уведомлением о вручении, в этом случае направляются коп</w:t>
      </w:r>
      <w:r w:rsidR="00E65A3A">
        <w:rPr>
          <w:sz w:val="28"/>
          <w:szCs w:val="28"/>
        </w:rPr>
        <w:t xml:space="preserve">ии документов, верность которых </w:t>
      </w:r>
      <w:r w:rsidRPr="00CB69EE">
        <w:rPr>
          <w:sz w:val="28"/>
          <w:szCs w:val="28"/>
        </w:rPr>
        <w:t>засвидетельствована в установленном законом порядке, подлинники документов не направляются;</w:t>
      </w:r>
    </w:p>
    <w:p w:rsidR="006D7283" w:rsidRPr="00CB69EE" w:rsidRDefault="006D7283" w:rsidP="006D7283">
      <w:pPr>
        <w:pStyle w:val="ac"/>
        <w:spacing w:before="0" w:beforeAutospacing="0" w:after="0" w:afterAutospacing="0"/>
        <w:rPr>
          <w:sz w:val="28"/>
          <w:szCs w:val="28"/>
        </w:rPr>
      </w:pPr>
      <w:r w:rsidRPr="00CB69EE">
        <w:rPr>
          <w:sz w:val="28"/>
          <w:szCs w:val="28"/>
        </w:rPr>
        <w:t xml:space="preserve"> -</w:t>
      </w:r>
      <w:r>
        <w:rPr>
          <w:sz w:val="28"/>
          <w:szCs w:val="28"/>
        </w:rPr>
        <w:t xml:space="preserve"> </w:t>
      </w:r>
      <w:r w:rsidRPr="00CB69EE">
        <w:rPr>
          <w:sz w:val="28"/>
          <w:szCs w:val="28"/>
        </w:rPr>
        <w:t>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6D7283" w:rsidRDefault="006D7283" w:rsidP="006D7283">
      <w:pPr>
        <w:pStyle w:val="ac"/>
        <w:spacing w:before="0" w:beforeAutospacing="0" w:after="0" w:afterAutospacing="0"/>
        <w:rPr>
          <w:sz w:val="28"/>
          <w:szCs w:val="28"/>
        </w:rPr>
      </w:pPr>
      <w:r w:rsidRPr="00CB69EE">
        <w:rPr>
          <w:sz w:val="28"/>
          <w:szCs w:val="28"/>
        </w:rPr>
        <w:t>- непосредственно оператору МФЦ в бумажном виде (при наличии МФЦ)</w:t>
      </w:r>
      <w:r>
        <w:rPr>
          <w:sz w:val="28"/>
          <w:szCs w:val="28"/>
        </w:rPr>
        <w:t>.</w:t>
      </w:r>
    </w:p>
    <w:p w:rsidR="006D7283" w:rsidRDefault="006D7283" w:rsidP="006D7283">
      <w:pPr>
        <w:tabs>
          <w:tab w:val="num" w:pos="720"/>
        </w:tabs>
        <w:jc w:val="both"/>
      </w:pPr>
      <w:r>
        <w:t>2.2.4.</w:t>
      </w:r>
      <w:r w:rsidRPr="006D7283">
        <w:t xml:space="preserve"> </w:t>
      </w:r>
      <w:r>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w:t>
      </w:r>
      <w:r>
        <w:lastRenderedPageBreak/>
        <w:t xml:space="preserve">услуги, или источников предоставления информации для проверки сведений, предоставляемых заявителями, следующие органы и учреждения: </w:t>
      </w:r>
    </w:p>
    <w:p w:rsidR="006D7283" w:rsidRPr="009D350A" w:rsidRDefault="006D7283" w:rsidP="006D7283">
      <w:pPr>
        <w:tabs>
          <w:tab w:val="num" w:pos="720"/>
        </w:tabs>
        <w:jc w:val="both"/>
        <w:rPr>
          <w:color w:val="000000" w:themeColor="text1"/>
        </w:rPr>
      </w:pPr>
      <w:r w:rsidRPr="009D350A">
        <w:rPr>
          <w:color w:val="000000" w:themeColor="text1"/>
        </w:rPr>
        <w:t xml:space="preserve">- Администрация </w:t>
      </w:r>
      <w:r w:rsidR="002660CF">
        <w:rPr>
          <w:color w:val="000000" w:themeColor="text1"/>
        </w:rPr>
        <w:t>Устюжанинского</w:t>
      </w:r>
      <w:r>
        <w:rPr>
          <w:color w:val="000000" w:themeColor="text1"/>
        </w:rPr>
        <w:t xml:space="preserve"> сельсовета Ордынского района Новосибирской области;</w:t>
      </w:r>
    </w:p>
    <w:p w:rsidR="006D7283" w:rsidRDefault="006D7283" w:rsidP="006D7283">
      <w:pPr>
        <w:tabs>
          <w:tab w:val="num" w:pos="0"/>
        </w:tabs>
        <w:jc w:val="both"/>
      </w:pPr>
      <w:r>
        <w:t>- Управление федеральной налоговой службы по Новосибирской области;</w:t>
      </w:r>
    </w:p>
    <w:p w:rsidR="006D7283" w:rsidRDefault="006D7283" w:rsidP="006D7283">
      <w:pPr>
        <w:tabs>
          <w:tab w:val="num" w:pos="0"/>
        </w:tabs>
        <w:jc w:val="both"/>
      </w:pPr>
      <w:r>
        <w:t>- Управление федеральной службы государственной регистрации, кадастра и картографии.</w:t>
      </w:r>
    </w:p>
    <w:p w:rsidR="00CA4FFC" w:rsidRPr="006D7283" w:rsidRDefault="006D7283" w:rsidP="006D7283">
      <w:pPr>
        <w:ind w:firstLine="700"/>
        <w:jc w:val="both"/>
        <w:rPr>
          <w:color w:val="auto"/>
        </w:rPr>
      </w:pPr>
      <w:r>
        <w:t xml:space="preserve">C 01.07.2012   года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r>
        <w:rPr>
          <w:color w:val="auto"/>
        </w:rPr>
        <w:t>.</w:t>
      </w:r>
    </w:p>
    <w:p w:rsidR="00CA4FFC" w:rsidRDefault="00CA4FFC" w:rsidP="009617B1">
      <w:pPr>
        <w:ind w:firstLine="700"/>
        <w:jc w:val="both"/>
      </w:pPr>
      <w:r>
        <w:t>2.3. Результатом предоставления муниципальной услуги является:</w:t>
      </w:r>
    </w:p>
    <w:p w:rsidR="009617B1" w:rsidRDefault="009617B1" w:rsidP="009617B1">
      <w:pPr>
        <w:ind w:firstLine="720"/>
        <w:jc w:val="both"/>
      </w:pPr>
      <w:r>
        <w:t xml:space="preserve">- решение о согласовании переустройства и (или) перепланировки </w:t>
      </w:r>
      <w:r w:rsidR="00CD7FFC">
        <w:t xml:space="preserve"> </w:t>
      </w:r>
      <w:r w:rsidR="00CD7FFC" w:rsidRPr="00E04AF0">
        <w:rPr>
          <w:color w:val="auto"/>
        </w:rPr>
        <w:t>помещений  в многоквартирном доме;</w:t>
      </w:r>
    </w:p>
    <w:p w:rsidR="009617B1" w:rsidRPr="00E04AF0" w:rsidRDefault="009617B1" w:rsidP="009617B1">
      <w:pPr>
        <w:ind w:firstLine="720"/>
        <w:jc w:val="both"/>
        <w:rPr>
          <w:color w:val="auto"/>
        </w:rPr>
      </w:pPr>
      <w:r>
        <w:t xml:space="preserve">- отказ в согласовании переустройства и (или) перепланировки </w:t>
      </w:r>
      <w:r w:rsidR="00CD7FFC">
        <w:t xml:space="preserve"> </w:t>
      </w:r>
      <w:r w:rsidR="00CD7FFC" w:rsidRPr="00E04AF0">
        <w:rPr>
          <w:color w:val="auto"/>
        </w:rPr>
        <w:t>помещений  в многоквартирном доме;</w:t>
      </w:r>
    </w:p>
    <w:p w:rsidR="00CA4FFC" w:rsidRDefault="00CA4FFC">
      <w:pPr>
        <w:ind w:firstLine="700"/>
        <w:jc w:val="both"/>
      </w:pPr>
      <w:r>
        <w:t>2.4. Срок  предоставления муниципальной услуги:</w:t>
      </w:r>
      <w:r w:rsidR="00204859">
        <w:t xml:space="preserve"> </w:t>
      </w:r>
      <w:r w:rsidR="00412EB4">
        <w:t xml:space="preserve">не позднее чем через </w:t>
      </w:r>
      <w:r w:rsidR="004B010F">
        <w:t>30</w:t>
      </w:r>
      <w:r w:rsidR="00204859">
        <w:t xml:space="preserve"> </w:t>
      </w:r>
      <w:r w:rsidR="00412EB4">
        <w:t xml:space="preserve"> </w:t>
      </w:r>
      <w:r w:rsidR="00204859">
        <w:t xml:space="preserve"> дней</w:t>
      </w:r>
      <w:r w:rsidR="00412EB4">
        <w:t xml:space="preserve"> со дня предоставления документов</w:t>
      </w:r>
      <w:r w:rsidR="00204859">
        <w:t>.</w:t>
      </w:r>
    </w:p>
    <w:p w:rsidR="00CA4FFC" w:rsidRDefault="00CA4FFC">
      <w:pPr>
        <w:tabs>
          <w:tab w:val="left" w:pos="1080"/>
        </w:tabs>
        <w:ind w:firstLine="709"/>
        <w:jc w:val="both"/>
      </w:pPr>
      <w:r>
        <w:t xml:space="preserve">2.4.1 Общий срок принятия решения о предоставлении муниципальной услуги составляет </w:t>
      </w:r>
      <w:r w:rsidR="004B010F">
        <w:t>30</w:t>
      </w:r>
      <w:r>
        <w:t xml:space="preserve"> рабочих дней со дня обращения за муниципальной услугой.</w:t>
      </w:r>
    </w:p>
    <w:p w:rsidR="00CA4FFC" w:rsidRDefault="00CA4FFC">
      <w:pPr>
        <w:tabs>
          <w:tab w:val="left" w:pos="1080"/>
        </w:tabs>
        <w:ind w:firstLine="709"/>
        <w:jc w:val="both"/>
      </w:pPr>
      <w: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CA4FFC" w:rsidRDefault="00CA4FFC">
      <w:pPr>
        <w:ind w:firstLine="709"/>
        <w:jc w:val="both"/>
      </w:pPr>
      <w:r>
        <w:t xml:space="preserve">2.4.3. Срок выдачи (направления) заявителю документов, являющихся результатом предоставления муниципальной услуги, составляет </w:t>
      </w:r>
      <w:r w:rsidR="00204859">
        <w:t>3 рабочих дня.</w:t>
      </w:r>
    </w:p>
    <w:p w:rsidR="00CA4FFC" w:rsidRDefault="00CA4FFC" w:rsidP="00BA55A5">
      <w:pPr>
        <w:ind w:firstLine="700"/>
        <w:jc w:val="both"/>
      </w:pPr>
      <w:r>
        <w:t>2.</w:t>
      </w:r>
      <w:r w:rsidR="00F47B80">
        <w:t>5</w:t>
      </w:r>
      <w:r>
        <w:t>. Перечень документов, необходимых для получения муниципальной услуги</w:t>
      </w:r>
      <w:r w:rsidR="005E5E91">
        <w:t>.</w:t>
      </w:r>
    </w:p>
    <w:p w:rsidR="00CA4FFC" w:rsidRDefault="00CA4FFC">
      <w:pPr>
        <w:ind w:firstLine="720"/>
        <w:jc w:val="both"/>
      </w:pPr>
      <w:r>
        <w:t>Для получения муниципальной услуг</w:t>
      </w:r>
      <w:r w:rsidR="001019D3">
        <w:t>и заявителем представляется:</w:t>
      </w:r>
    </w:p>
    <w:p w:rsidR="001019D3" w:rsidRPr="00261172" w:rsidRDefault="001019D3" w:rsidP="001019D3">
      <w:pPr>
        <w:ind w:firstLine="390"/>
        <w:jc w:val="both"/>
      </w:pPr>
      <w:r>
        <w:t xml:space="preserve">- </w:t>
      </w:r>
      <w:r w:rsidR="00133564">
        <w:t xml:space="preserve"> </w:t>
      </w:r>
      <w:r w:rsidRPr="00261172">
        <w:t xml:space="preserve">заявление о переустройстве и (или) перепланировке </w:t>
      </w:r>
      <w:r w:rsidR="00CD7FFC" w:rsidRPr="00E04AF0">
        <w:rPr>
          <w:color w:val="auto"/>
        </w:rPr>
        <w:t>помещений  в многоквартирном доме</w:t>
      </w:r>
      <w:r w:rsidR="00CD7FFC" w:rsidRPr="00261172">
        <w:rPr>
          <w:color w:val="auto"/>
        </w:rPr>
        <w:t xml:space="preserve"> </w:t>
      </w:r>
      <w:r w:rsidRPr="00261172">
        <w:rPr>
          <w:color w:val="auto"/>
        </w:rPr>
        <w:t>по</w:t>
      </w:r>
      <w:r w:rsidRPr="001019D3">
        <w:rPr>
          <w:color w:val="auto"/>
        </w:rPr>
        <w:t> </w:t>
      </w:r>
      <w:hyperlink r:id="rId8" w:tooltip="Постановление Правительства РФ от 28.04.2005 N 266 (ред. от 21.09.2005) &quo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 w:history="1">
        <w:r w:rsidRPr="001019D3">
          <w:rPr>
            <w:color w:val="auto"/>
          </w:rPr>
          <w:t>форме</w:t>
        </w:r>
      </w:hyperlink>
      <w:r w:rsidRPr="00261172">
        <w:t>, утвержденной уполномоченным Правительством Российской Федерации федеральным органом исполнительной власти</w:t>
      </w:r>
      <w:r w:rsidR="000248BF">
        <w:t>;</w:t>
      </w:r>
    </w:p>
    <w:p w:rsidR="00C2547B" w:rsidRDefault="00133564" w:rsidP="00C2547B">
      <w:pPr>
        <w:ind w:firstLine="390"/>
        <w:jc w:val="both"/>
      </w:pPr>
      <w:bookmarkStart w:id="0" w:name="p351"/>
      <w:bookmarkStart w:id="1" w:name="p353"/>
      <w:bookmarkEnd w:id="0"/>
      <w:bookmarkEnd w:id="1"/>
      <w:r>
        <w:t xml:space="preserve">- </w:t>
      </w:r>
      <w:r w:rsidR="001019D3" w:rsidRPr="00261172">
        <w:t xml:space="preserve">правоустанавливающие документы на переустраиваемое и (или) перепланируемое </w:t>
      </w:r>
      <w:r w:rsidR="00CD7FFC">
        <w:t xml:space="preserve"> </w:t>
      </w:r>
      <w:r w:rsidR="00CD7FFC" w:rsidRPr="00E04AF0">
        <w:rPr>
          <w:color w:val="auto"/>
        </w:rPr>
        <w:t>помещений  в многоквартирном доме</w:t>
      </w:r>
      <w:r w:rsidR="00CD7FFC" w:rsidRPr="00261172">
        <w:t xml:space="preserve"> </w:t>
      </w:r>
      <w:r w:rsidR="001019D3" w:rsidRPr="00261172">
        <w:t>(подлинники или засвидетельствованные в нотариальном порядке копии);</w:t>
      </w:r>
      <w:bookmarkStart w:id="2" w:name="p354"/>
      <w:bookmarkEnd w:id="2"/>
    </w:p>
    <w:p w:rsidR="00C2547B" w:rsidRPr="00E04AF0" w:rsidRDefault="00133564" w:rsidP="00C2547B">
      <w:pPr>
        <w:jc w:val="both"/>
        <w:rPr>
          <w:color w:val="auto"/>
        </w:rPr>
      </w:pPr>
      <w:r w:rsidRPr="00C2547B">
        <w:t xml:space="preserve">- </w:t>
      </w:r>
      <w:r w:rsidR="00C2547B" w:rsidRPr="00C2547B">
        <w:t xml:space="preserve"> </w:t>
      </w:r>
      <w:r w:rsidR="00C2547B" w:rsidRPr="00E04AF0">
        <w:rPr>
          <w:color w:val="auto"/>
        </w:rPr>
        <w:t>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w:t>
      </w:r>
    </w:p>
    <w:p w:rsidR="00C2547B" w:rsidRPr="00E04AF0" w:rsidRDefault="00C2547B" w:rsidP="00C2547B">
      <w:pPr>
        <w:jc w:val="both"/>
        <w:rPr>
          <w:color w:val="auto"/>
        </w:rPr>
      </w:pPr>
      <w:r w:rsidRPr="00E04AF0">
        <w:rPr>
          <w:color w:val="auto"/>
        </w:rPr>
        <w:t>-</w:t>
      </w:r>
      <w:r w:rsidRPr="00E04AF0">
        <w:rPr>
          <w:color w:val="auto"/>
          <w:sz w:val="24"/>
          <w:szCs w:val="24"/>
        </w:rPr>
        <w:t xml:space="preserve"> </w:t>
      </w:r>
      <w:r w:rsidRPr="00E04AF0">
        <w:rPr>
          <w:color w:val="auto"/>
        </w:rPr>
        <w:t xml:space="preserve">технический </w:t>
      </w:r>
      <w:hyperlink r:id="rId9" w:history="1">
        <w:r w:rsidRPr="00E04AF0">
          <w:rPr>
            <w:color w:val="auto"/>
          </w:rPr>
          <w:t>паспорт</w:t>
        </w:r>
      </w:hyperlink>
      <w:r w:rsidRPr="00E04AF0">
        <w:rPr>
          <w:color w:val="auto"/>
        </w:rPr>
        <w:t xml:space="preserve"> переустраиваемого и (или) перепланируемого помещения в многоквартирном доме;</w:t>
      </w:r>
    </w:p>
    <w:p w:rsidR="001019D3" w:rsidRDefault="00133564" w:rsidP="00C2547B">
      <w:pPr>
        <w:pStyle w:val="af"/>
        <w:jc w:val="both"/>
      </w:pPr>
      <w:bookmarkStart w:id="3" w:name="p355"/>
      <w:bookmarkStart w:id="4" w:name="p356"/>
      <w:bookmarkEnd w:id="3"/>
      <w:bookmarkEnd w:id="4"/>
      <w:r w:rsidRPr="00C2547B">
        <w:rPr>
          <w:color w:val="auto"/>
        </w:rPr>
        <w:lastRenderedPageBreak/>
        <w:t xml:space="preserve">- </w:t>
      </w:r>
      <w:r w:rsidR="001019D3" w:rsidRPr="00C2547B">
        <w:rPr>
          <w:color w:val="auto"/>
        </w:rPr>
        <w:t>согласие в письменной</w:t>
      </w:r>
      <w:r w:rsidR="001019D3" w:rsidRPr="00261172">
        <w:t xml:space="preserve"> форме всех членов семьи нанимателя (в том числе временно отсутствующих членов семьи нанимателя), занимающих переустраиваемое и (или) перепланируемое </w:t>
      </w:r>
      <w:r w:rsidR="00CD7FFC">
        <w:t xml:space="preserve"> </w:t>
      </w:r>
      <w:r w:rsidR="00C2547B" w:rsidRPr="00C2547B">
        <w:t>жилое помещение</w:t>
      </w:r>
      <w:r w:rsidR="001019D3" w:rsidRPr="00261172">
        <w:t xml:space="preserve">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w:t>
      </w:r>
      <w:r w:rsidR="00C2547B">
        <w:t>жилого помещения</w:t>
      </w:r>
      <w:r w:rsidR="00CD7FFC" w:rsidRPr="00261172">
        <w:t xml:space="preserve"> </w:t>
      </w:r>
      <w:r w:rsidR="001019D3" w:rsidRPr="00261172">
        <w:t>по договору социального найма);</w:t>
      </w:r>
    </w:p>
    <w:p w:rsidR="00C2547B" w:rsidRPr="00E04AF0" w:rsidRDefault="00C2547B" w:rsidP="00C2547B">
      <w:pPr>
        <w:pStyle w:val="af"/>
        <w:jc w:val="both"/>
        <w:rPr>
          <w:color w:val="auto"/>
        </w:rPr>
      </w:pPr>
      <w:r w:rsidRPr="00E04AF0">
        <w:rPr>
          <w:color w:val="auto"/>
        </w:rPr>
        <w:t>-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412EB4" w:rsidRPr="00412EB4" w:rsidRDefault="00CA4FFC" w:rsidP="00412EB4">
      <w:pPr>
        <w:ind w:firstLine="540"/>
        <w:jc w:val="both"/>
        <w:rPr>
          <w:rFonts w:ascii="Verdana" w:hAnsi="Verdana"/>
          <w:color w:val="auto"/>
        </w:rPr>
      </w:pPr>
      <w:bookmarkStart w:id="5" w:name="p357"/>
      <w:bookmarkEnd w:id="5"/>
      <w:r>
        <w:t>2.</w:t>
      </w:r>
      <w:r w:rsidR="00F47B80">
        <w:t>5</w:t>
      </w:r>
      <w:r>
        <w:t>.1.</w:t>
      </w:r>
      <w:r>
        <w:rPr>
          <w:rFonts w:ascii="Arial" w:eastAsia="Arial" w:hAnsi="Arial" w:cs="Arial"/>
        </w:rPr>
        <w:t xml:space="preserve"> </w:t>
      </w:r>
      <w:r w:rsidR="00412EB4">
        <w:rPr>
          <w:color w:val="FF0000"/>
        </w:rPr>
        <w:t xml:space="preserve"> </w:t>
      </w:r>
      <w:r w:rsidR="00412EB4" w:rsidRPr="00412EB4">
        <w:rPr>
          <w:color w:val="auto"/>
        </w:rPr>
        <w:t xml:space="preserve">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r:id="rId10" w:history="1">
        <w:r w:rsidR="00201CB8" w:rsidRPr="00201CB8">
          <w:rPr>
            <w:color w:val="auto"/>
          </w:rPr>
          <w:t>пунктом</w:t>
        </w:r>
      </w:hyperlink>
      <w:r w:rsidR="00201CB8">
        <w:rPr>
          <w:color w:val="auto"/>
        </w:rPr>
        <w:t xml:space="preserve"> 2.6</w:t>
      </w:r>
      <w:r w:rsidR="00412EB4" w:rsidRPr="00412EB4">
        <w:rPr>
          <w:color w:val="auto"/>
        </w:rPr>
        <w:t xml:space="preserve"> настояще</w:t>
      </w:r>
      <w:r w:rsidR="00201CB8">
        <w:rPr>
          <w:color w:val="auto"/>
        </w:rPr>
        <w:t>го регламента</w:t>
      </w:r>
      <w:r w:rsidR="00412EB4" w:rsidRPr="00412EB4">
        <w:rPr>
          <w:color w:val="auto"/>
        </w:rPr>
        <w:t>.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CA4FFC" w:rsidRDefault="00CA4FFC">
      <w:pPr>
        <w:ind w:firstLine="540"/>
        <w:jc w:val="both"/>
      </w:pPr>
      <w:bookmarkStart w:id="6" w:name="_GoBack"/>
      <w:bookmarkEnd w:id="6"/>
      <w:r>
        <w:t>2.</w:t>
      </w:r>
      <w:r w:rsidR="00F47B80">
        <w:t>6</w:t>
      </w:r>
      <w:r>
        <w:t>.</w:t>
      </w:r>
      <w:r w:rsidR="0078667C">
        <w:t xml:space="preserve"> </w:t>
      </w:r>
      <w:r>
        <w:t>Перечень оснований для отказа в  приеме документов, необходимых для предоставления  муниципальной услуги.</w:t>
      </w:r>
    </w:p>
    <w:p w:rsidR="00CA4FFC" w:rsidRDefault="00CA4FFC">
      <w:pPr>
        <w:ind w:firstLine="700"/>
      </w:pPr>
      <w:r>
        <w:t>Основаниями для отказа в приеме документов  являются:</w:t>
      </w:r>
    </w:p>
    <w:p w:rsidR="00133564" w:rsidRDefault="000248BF" w:rsidP="000248BF">
      <w:pPr>
        <w:jc w:val="both"/>
      </w:pPr>
      <w:r>
        <w:t xml:space="preserve">- </w:t>
      </w:r>
      <w:r w:rsidR="00133564">
        <w:t>несоответств</w:t>
      </w:r>
      <w:r w:rsidR="00D47F2E">
        <w:t>и</w:t>
      </w:r>
      <w:r w:rsidR="00133564">
        <w:t>е действующим нормам законодательства оформление документации.</w:t>
      </w:r>
    </w:p>
    <w:p w:rsidR="00CA4FFC" w:rsidRDefault="00CA4FFC">
      <w:pPr>
        <w:ind w:firstLine="720"/>
        <w:jc w:val="both"/>
      </w:pPr>
      <w:r>
        <w:t>2.</w:t>
      </w:r>
      <w:r w:rsidR="00F47B80">
        <w:t>7</w:t>
      </w:r>
      <w:r>
        <w:t xml:space="preserve">. Перечень оснований для отказа в предоставлении  муниципальной  услуги. </w:t>
      </w:r>
    </w:p>
    <w:p w:rsidR="006D7283" w:rsidRPr="003F25E8" w:rsidRDefault="006D7283" w:rsidP="006D7283">
      <w:pPr>
        <w:numPr>
          <w:ilvl w:val="0"/>
          <w:numId w:val="5"/>
        </w:numPr>
        <w:tabs>
          <w:tab w:val="clear" w:pos="2340"/>
          <w:tab w:val="num" w:pos="0"/>
        </w:tabs>
        <w:ind w:left="0" w:firstLine="0"/>
        <w:jc w:val="both"/>
      </w:pPr>
      <w:r>
        <w:t xml:space="preserve"> </w:t>
      </w:r>
      <w:r w:rsidRPr="003F25E8">
        <w:t>несоответствие документов, предоставленных заявителем, требованиям законодательства о предоставлении муниципальной услуги;</w:t>
      </w:r>
    </w:p>
    <w:p w:rsidR="006D7283" w:rsidRDefault="006D7283" w:rsidP="006D7283">
      <w:pPr>
        <w:numPr>
          <w:ilvl w:val="0"/>
          <w:numId w:val="5"/>
        </w:numPr>
        <w:tabs>
          <w:tab w:val="clear" w:pos="2340"/>
          <w:tab w:val="num" w:pos="0"/>
        </w:tabs>
        <w:ind w:left="0" w:firstLine="0"/>
        <w:jc w:val="both"/>
      </w:pPr>
      <w:r w:rsidRPr="003F25E8">
        <w:t>письменное заявление заявителя об отказе в предоставлении муниципальной  услуги;</w:t>
      </w:r>
    </w:p>
    <w:p w:rsidR="005E7965" w:rsidRPr="005E7965" w:rsidRDefault="005E7965" w:rsidP="005E7965">
      <w:pPr>
        <w:jc w:val="both"/>
        <w:rPr>
          <w:color w:val="auto"/>
        </w:rPr>
      </w:pPr>
      <w:r>
        <w:t xml:space="preserve">          2.</w:t>
      </w:r>
      <w:r w:rsidR="00F47B80">
        <w:t>7</w:t>
      </w:r>
      <w:r>
        <w:t>.1.</w:t>
      </w:r>
      <w:r w:rsidRPr="005E7965">
        <w:rPr>
          <w:color w:val="auto"/>
        </w:rPr>
        <w:t xml:space="preserve"> Основания для приостановления предоставления муниципальной услуги законодательством не предусмотрены».</w:t>
      </w:r>
    </w:p>
    <w:p w:rsidR="00CA4FFC" w:rsidRDefault="00CA4FFC" w:rsidP="00BA55A5">
      <w:pPr>
        <w:ind w:firstLine="720"/>
        <w:jc w:val="both"/>
      </w:pPr>
      <w:r>
        <w:t>2.</w:t>
      </w:r>
      <w:r w:rsidR="00F47B80">
        <w:t>8</w:t>
      </w:r>
      <w:r>
        <w:t>. Услуги, которые являются необходимыми и обязательными для предоставления государственной услуги:</w:t>
      </w:r>
      <w:r w:rsidR="00BA55A5">
        <w:t xml:space="preserve"> </w:t>
      </w:r>
      <w:r w:rsidR="00E46C5D">
        <w:t>нет.</w:t>
      </w:r>
    </w:p>
    <w:p w:rsidR="00CA4FFC" w:rsidRDefault="00BA55A5" w:rsidP="00BA55A5">
      <w:pPr>
        <w:ind w:firstLine="700"/>
        <w:jc w:val="both"/>
      </w:pPr>
      <w:r>
        <w:t>2.</w:t>
      </w:r>
      <w:r w:rsidR="00F47B80">
        <w:t>9</w:t>
      </w:r>
      <w:r>
        <w:t>.</w:t>
      </w:r>
      <w:r w:rsidR="00CA4FFC">
        <w:t xml:space="preserve">Размер платы, взимаемой с заявителя при предоставлении муниципальной услуги: </w:t>
      </w:r>
      <w:r w:rsidR="00215005">
        <w:t>услуга предоставляется бесплатно.</w:t>
      </w:r>
    </w:p>
    <w:p w:rsidR="00CA4FFC" w:rsidRDefault="00CA4FFC" w:rsidP="00215005">
      <w:pPr>
        <w:pBdr>
          <w:bottom w:val="single" w:sz="12" w:space="0" w:color="808080"/>
        </w:pBdr>
        <w:ind w:firstLine="700"/>
        <w:jc w:val="both"/>
      </w:pPr>
      <w:r>
        <w:lastRenderedPageBreak/>
        <w:t>2.1</w:t>
      </w:r>
      <w:r w:rsidR="00F47B80">
        <w:t>0</w:t>
      </w:r>
      <w:r>
        <w:t>. Размер платы, взимаемой с заявителя при предоставлении услуг, которые являются необходимыми и обязательными для предоставления государственной услуги:</w:t>
      </w:r>
      <w:r w:rsidR="00215005">
        <w:t xml:space="preserve"> - </w:t>
      </w:r>
    </w:p>
    <w:p w:rsidR="00214F1D" w:rsidRDefault="00214F1D" w:rsidP="00214F1D">
      <w:pPr>
        <w:pStyle w:val="ac"/>
        <w:spacing w:before="0" w:beforeAutospacing="0" w:after="0" w:afterAutospacing="0"/>
        <w:rPr>
          <w:sz w:val="28"/>
          <w:szCs w:val="28"/>
        </w:rPr>
      </w:pPr>
      <w:r>
        <w:t xml:space="preserve">          </w:t>
      </w:r>
      <w:r w:rsidR="00CA4FFC" w:rsidRPr="00214F1D">
        <w:rPr>
          <w:sz w:val="28"/>
          <w:szCs w:val="28"/>
        </w:rPr>
        <w:t>2.1</w:t>
      </w:r>
      <w:r w:rsidR="00F47B80">
        <w:rPr>
          <w:sz w:val="28"/>
          <w:szCs w:val="28"/>
        </w:rPr>
        <w:t>1</w:t>
      </w:r>
      <w:r w:rsidR="00CA4FFC" w:rsidRPr="00214F1D">
        <w:rPr>
          <w:sz w:val="28"/>
          <w:szCs w:val="28"/>
        </w:rPr>
        <w:t>.</w:t>
      </w:r>
      <w:r w:rsidR="00CA4FFC">
        <w:t xml:space="preserve"> </w:t>
      </w:r>
      <w:r>
        <w:rPr>
          <w:sz w:val="28"/>
          <w:szCs w:val="28"/>
        </w:rPr>
        <w:t>Максимальный срок ожидания заявителя в очереди при подаче заявления о предоставлении муниципальной услуги - не более 15 (пятнадцати) минут.</w:t>
      </w:r>
    </w:p>
    <w:p w:rsidR="00214F1D" w:rsidRDefault="00214F1D" w:rsidP="00214F1D">
      <w:pPr>
        <w:pStyle w:val="ac"/>
        <w:spacing w:before="0" w:beforeAutospacing="0" w:after="0" w:afterAutospacing="0"/>
        <w:rPr>
          <w:sz w:val="28"/>
          <w:szCs w:val="28"/>
        </w:rPr>
      </w:pPr>
      <w:r>
        <w:rPr>
          <w:sz w:val="28"/>
          <w:szCs w:val="28"/>
        </w:rPr>
        <w:t>Время ожидания заявителя в очереди при получении результата оказания услуги - не более 15 (пятнадцати) минут.</w:t>
      </w:r>
    </w:p>
    <w:p w:rsidR="00CA4FFC" w:rsidRDefault="00CA4FFC">
      <w:pPr>
        <w:ind w:firstLine="700"/>
        <w:jc w:val="both"/>
      </w:pPr>
      <w:r>
        <w:t>2.1</w:t>
      </w:r>
      <w:r w:rsidR="00F47B80">
        <w:t>2</w:t>
      </w:r>
      <w:r>
        <w:t>.Срок и порядок регистрации запроса заявителя о предоставлении муниципальной услуги и услуги:</w:t>
      </w:r>
    </w:p>
    <w:p w:rsidR="00CA4FFC" w:rsidRDefault="00CA4FFC">
      <w:pPr>
        <w:ind w:firstLine="700"/>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CA4FFC" w:rsidRDefault="00CA4FFC">
      <w:pPr>
        <w:ind w:firstLine="840"/>
        <w:jc w:val="both"/>
      </w:pPr>
      <w:r>
        <w:t>2.1</w:t>
      </w:r>
      <w:r w:rsidR="00F47B80">
        <w:t>3</w:t>
      </w:r>
      <w:r>
        <w:t>.Требования к помещениям, в которых предоставляется муниципальная услуга:</w:t>
      </w:r>
    </w:p>
    <w:p w:rsidR="00CA4FFC" w:rsidRDefault="00CA4FFC" w:rsidP="00BA55A5">
      <w:pPr>
        <w:ind w:firstLine="840"/>
        <w:jc w:val="both"/>
      </w:pPr>
      <w:r>
        <w:t>2.1</w:t>
      </w:r>
      <w:r w:rsidR="00F47B80">
        <w:t>3</w:t>
      </w:r>
      <w:r>
        <w:t xml:space="preserve">.1. В </w:t>
      </w:r>
      <w:r w:rsidR="00C77E87">
        <w:t xml:space="preserve">Администрации </w:t>
      </w:r>
      <w:r w:rsidR="0078667C">
        <w:t xml:space="preserve"> </w:t>
      </w:r>
      <w:r w:rsidR="002660CF">
        <w:t>Устюжанинского</w:t>
      </w:r>
      <w:r w:rsidR="003B67FC">
        <w:t xml:space="preserve"> сельсовета</w:t>
      </w:r>
      <w:r>
        <w:t>, прием заявителей</w:t>
      </w:r>
      <w:r w:rsidR="00BA55A5">
        <w:t xml:space="preserve"> </w:t>
      </w:r>
      <w:r>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CA4FFC" w:rsidRDefault="00CA4FFC">
      <w:pPr>
        <w:ind w:hanging="20"/>
        <w:jc w:val="both"/>
      </w:pPr>
      <w:r>
        <w:t xml:space="preserve">          соблюдение санитарно-эпидемиологических правил и нормативов, правил противопожарной безопасности;</w:t>
      </w:r>
    </w:p>
    <w:p w:rsidR="00CA4FFC" w:rsidRDefault="00CA4FFC" w:rsidP="00BA55A5">
      <w:pPr>
        <w:ind w:firstLine="720"/>
        <w:jc w:val="both"/>
      </w:pPr>
      <w:r>
        <w:t>оборудование местами общественного пользования (туалеты) и местами для хранения верхней одежды.</w:t>
      </w:r>
    </w:p>
    <w:p w:rsidR="00CA4FFC" w:rsidRDefault="00CA4FFC">
      <w:pPr>
        <w:ind w:left="840"/>
        <w:jc w:val="both"/>
      </w:pPr>
      <w:r>
        <w:t>2.1</w:t>
      </w:r>
      <w:r w:rsidR="00F47B80">
        <w:t>3</w:t>
      </w:r>
      <w:r>
        <w:t>.2.</w:t>
      </w:r>
      <w:r w:rsidR="0078667C">
        <w:t xml:space="preserve"> </w:t>
      </w:r>
      <w:r>
        <w:t>Требования к местам для ожидания:</w:t>
      </w:r>
    </w:p>
    <w:p w:rsidR="005E7965" w:rsidRPr="005E7965" w:rsidRDefault="005E7965" w:rsidP="005E7965">
      <w:pPr>
        <w:jc w:val="both"/>
      </w:pPr>
      <w:r>
        <w:t xml:space="preserve"> </w:t>
      </w:r>
      <w:r w:rsidRPr="005E7965">
        <w:rPr>
          <w:color w:val="auto"/>
        </w:rPr>
        <w:t>- соблюдение санитарно-эпидемиологических правил и нормативов, правил противопожарной</w:t>
      </w:r>
      <w:r w:rsidRPr="005E7965">
        <w:t xml:space="preserve"> безопасности;</w:t>
      </w:r>
    </w:p>
    <w:p w:rsidR="005E7965" w:rsidRPr="005E7965" w:rsidRDefault="005E7965" w:rsidP="005E7965">
      <w:pPr>
        <w:jc w:val="both"/>
      </w:pPr>
      <w:r w:rsidRPr="005E7965">
        <w:t>- оборудование местами общественного пользования (туалеты) и местами для хранения верхней одежды;</w:t>
      </w:r>
    </w:p>
    <w:p w:rsidR="005E7965" w:rsidRPr="005E7965" w:rsidRDefault="005E7965" w:rsidP="005E7965">
      <w:pPr>
        <w:jc w:val="both"/>
      </w:pPr>
      <w:r w:rsidRPr="005E7965">
        <w:t xml:space="preserve"> -  в помещениях обеспечивается создание инвалидам следующих условий доступности:</w:t>
      </w:r>
    </w:p>
    <w:p w:rsidR="005E7965" w:rsidRPr="005E7965" w:rsidRDefault="005E7965" w:rsidP="005E7965">
      <w:pPr>
        <w:jc w:val="both"/>
      </w:pPr>
      <w:r w:rsidRPr="005E7965">
        <w:t xml:space="preserve">      - возможность беспрепятственного входа в объекты и выхода из них;</w:t>
      </w:r>
    </w:p>
    <w:p w:rsidR="005E7965" w:rsidRPr="005E7965" w:rsidRDefault="005E7965" w:rsidP="005E7965">
      <w:pPr>
        <w:jc w:val="both"/>
      </w:pPr>
      <w:r w:rsidRPr="005E7965">
        <w:t xml:space="preserve">      -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 ассистивных и вспомогательных технологий, а также сменного кресла-коляски;</w:t>
      </w:r>
    </w:p>
    <w:p w:rsidR="005E7965" w:rsidRPr="005E7965" w:rsidRDefault="005E7965" w:rsidP="005E7965">
      <w:pPr>
        <w:jc w:val="both"/>
      </w:pPr>
      <w:r w:rsidRPr="005E7965">
        <w:t xml:space="preserve">      -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5E7965" w:rsidRPr="005E7965" w:rsidRDefault="005E7965" w:rsidP="005E7965">
      <w:pPr>
        <w:jc w:val="both"/>
      </w:pPr>
      <w:r w:rsidRPr="005E7965">
        <w:t xml:space="preserve">     - сопровождение инвалидов, имеющих стойкие нарушения функции зрения и самостоятельного передвижения по территории объекта;</w:t>
      </w:r>
    </w:p>
    <w:p w:rsidR="005E7965" w:rsidRPr="005E7965" w:rsidRDefault="005E7965" w:rsidP="005E7965">
      <w:pPr>
        <w:jc w:val="both"/>
      </w:pPr>
      <w:r w:rsidRPr="005E7965">
        <w:t xml:space="preserve">     - содействие инвалиду при входе в объект и выходе из него, информирование инвалида о доступных маршрутах общественного транспорта;</w:t>
      </w:r>
    </w:p>
    <w:p w:rsidR="005E7965" w:rsidRPr="005E7965" w:rsidRDefault="005E7965" w:rsidP="005E7965">
      <w:pPr>
        <w:jc w:val="both"/>
      </w:pPr>
      <w:r w:rsidRPr="005E7965">
        <w:t xml:space="preserve">    -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w:t>
      </w:r>
      <w:r w:rsidRPr="005E7965">
        <w:lastRenderedPageBreak/>
        <w:t>текстовой и графической информации знаками, выполненными рельефно-точечным шрифтом Брайля и на контрастном фоне;</w:t>
      </w:r>
    </w:p>
    <w:p w:rsidR="005E7965" w:rsidRPr="005E7965" w:rsidRDefault="005E7965" w:rsidP="005E7965">
      <w:pPr>
        <w:jc w:val="both"/>
      </w:pPr>
      <w:r w:rsidRPr="005E7965">
        <w:t xml:space="preserve">    -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  386н;</w:t>
      </w:r>
    </w:p>
    <w:p w:rsidR="005E7965" w:rsidRPr="005E7965" w:rsidRDefault="005E7965" w:rsidP="005E7965">
      <w:pPr>
        <w:jc w:val="both"/>
      </w:pPr>
      <w:r w:rsidRPr="005E7965">
        <w:t xml:space="preserve">   -  помещения должны иметь места для ожидания, информирования, приема заявителей.</w:t>
      </w:r>
    </w:p>
    <w:p w:rsidR="005E7965" w:rsidRPr="005E7965" w:rsidRDefault="005E7965" w:rsidP="005E7965">
      <w:pPr>
        <w:jc w:val="both"/>
      </w:pPr>
      <w:r w:rsidRPr="005E7965">
        <w:t>-  помещения должны иметь туалет со свободным доступом к нему в рабочее время;</w:t>
      </w:r>
    </w:p>
    <w:p w:rsidR="005E7965" w:rsidRPr="005E7965" w:rsidRDefault="005E7965" w:rsidP="005E7965">
      <w:pPr>
        <w:jc w:val="both"/>
      </w:pPr>
      <w:r w:rsidRPr="005E7965">
        <w:t>-  места информирования, предназначенные для ознакомления граждан с информационными материалами, оборудуются:</w:t>
      </w:r>
    </w:p>
    <w:p w:rsidR="005E7965" w:rsidRPr="005E7965" w:rsidRDefault="005E7965" w:rsidP="005E7965">
      <w:pPr>
        <w:jc w:val="both"/>
      </w:pPr>
      <w:r w:rsidRPr="005E7965">
        <w:t>- информационными стендами или информационными электронными терминалами;</w:t>
      </w:r>
    </w:p>
    <w:p w:rsidR="005E7965" w:rsidRPr="005E7965" w:rsidRDefault="005E7965" w:rsidP="005E7965">
      <w:pPr>
        <w:jc w:val="both"/>
      </w:pPr>
      <w:r w:rsidRPr="005E7965">
        <w:t>- столами (стойками) с канцелярскими принадлежностями для оформления документов, стульями.</w:t>
      </w:r>
    </w:p>
    <w:p w:rsidR="005E7965" w:rsidRPr="005E7965" w:rsidRDefault="005E7965" w:rsidP="005E7965">
      <w:pPr>
        <w:ind w:firstLine="540"/>
        <w:jc w:val="both"/>
        <w:rPr>
          <w:color w:val="auto"/>
        </w:rPr>
      </w:pPr>
      <w:r w:rsidRPr="005E7965">
        <w:rPr>
          <w:color w:val="auto"/>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11" w:history="1">
        <w:r w:rsidRPr="005E7965">
          <w:rPr>
            <w:color w:val="auto"/>
          </w:rPr>
          <w:t>Порядок</w:t>
        </w:r>
      </w:hyperlink>
      <w:r w:rsidRPr="005E7965">
        <w:rPr>
          <w:color w:val="auto"/>
        </w:rPr>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CA4FFC" w:rsidRDefault="00CA4FFC">
      <w:pPr>
        <w:ind w:left="700"/>
        <w:jc w:val="both"/>
      </w:pPr>
      <w:r>
        <w:t>2.1</w:t>
      </w:r>
      <w:r w:rsidR="00F47B80">
        <w:t>3</w:t>
      </w:r>
      <w:r>
        <w:t>.3.Требования к местам для получения информации о муниципальной услуге:</w:t>
      </w:r>
    </w:p>
    <w:p w:rsidR="00CA4FFC" w:rsidRDefault="00CA4FFC" w:rsidP="00BA55A5">
      <w:pPr>
        <w:ind w:firstLine="540"/>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A4FFC" w:rsidRDefault="00CA4FFC">
      <w:pPr>
        <w:ind w:firstLine="540"/>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w:t>
      </w:r>
      <w:r w:rsidR="00BA55A5">
        <w:t>ниципальной услуги, и образцы их</w:t>
      </w:r>
      <w:r>
        <w:t xml:space="preserve"> заполнения. </w:t>
      </w:r>
    </w:p>
    <w:p w:rsidR="00CA4FFC" w:rsidRDefault="00CA4FFC">
      <w:pPr>
        <w:ind w:firstLine="540"/>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CA4FFC" w:rsidRDefault="00CA4FFC">
      <w:pPr>
        <w:ind w:firstLine="540"/>
        <w:jc w:val="both"/>
      </w:pPr>
      <w:r>
        <w:t>2.1</w:t>
      </w:r>
      <w:r w:rsidR="00F47B80">
        <w:t>3</w:t>
      </w:r>
      <w:r>
        <w:t>.4.</w:t>
      </w:r>
      <w:r w:rsidR="0078667C">
        <w:t xml:space="preserve"> </w:t>
      </w:r>
      <w:r>
        <w:t>Требования к местам приема заявителей:</w:t>
      </w:r>
    </w:p>
    <w:p w:rsidR="00CA4FFC" w:rsidRDefault="00CA4FFC">
      <w:pPr>
        <w:ind w:firstLine="720"/>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CA4FFC" w:rsidRDefault="00CA4FFC">
      <w:pPr>
        <w:ind w:firstLine="720"/>
        <w:jc w:val="both"/>
      </w:pPr>
      <w:r>
        <w:t>Специалисты, осуществляющие прием заявителей, обеспечиваются личными и (или) настольными идентификационными карточками.</w:t>
      </w:r>
    </w:p>
    <w:p w:rsidR="00CA4FFC" w:rsidRDefault="00CA4FFC">
      <w:pPr>
        <w:ind w:firstLine="720"/>
        <w:jc w:val="both"/>
      </w:pPr>
      <w:r>
        <w:lastRenderedPageBreak/>
        <w:t>Рабочее место специалиста, осуществляющего прием заявителей, оборудовано персональным компьютером и печатающим устройством;</w:t>
      </w:r>
    </w:p>
    <w:p w:rsidR="00CA4FFC" w:rsidRDefault="00CA4FFC">
      <w:pPr>
        <w:ind w:firstLine="720"/>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CA4FFC" w:rsidRDefault="00CA4FFC">
      <w:pPr>
        <w:ind w:firstLine="720"/>
        <w:jc w:val="both"/>
      </w:pPr>
      <w: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CA4FFC" w:rsidRDefault="00CA4FFC">
      <w:pPr>
        <w:ind w:firstLine="720"/>
        <w:jc w:val="both"/>
      </w:pPr>
      <w:r>
        <w:t>2.1</w:t>
      </w:r>
      <w:r w:rsidR="00F47B80">
        <w:t>4</w:t>
      </w:r>
      <w:r>
        <w:t>. Показатели качества и доступности предоставления муниципальной услуги:</w:t>
      </w:r>
    </w:p>
    <w:p w:rsidR="00CA4FFC" w:rsidRDefault="00CA4FFC">
      <w:pPr>
        <w:ind w:firstLine="720"/>
        <w:jc w:val="both"/>
      </w:pPr>
      <w:r>
        <w:t>2.1</w:t>
      </w:r>
      <w:r w:rsidR="00F47B80">
        <w:t>4</w:t>
      </w:r>
      <w:r>
        <w:t>.1.Показатели качества муниципальной услуги:</w:t>
      </w:r>
    </w:p>
    <w:p w:rsidR="00CA4FFC" w:rsidRDefault="00CA4FFC">
      <w:pPr>
        <w:ind w:firstLine="720"/>
        <w:jc w:val="both"/>
      </w:pPr>
      <w:r>
        <w:t>1) выполнение должностными лицами, государственными гражданскими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CA4FFC" w:rsidRDefault="00CA4FFC">
      <w:pPr>
        <w:ind w:firstLine="720"/>
        <w:jc w:val="both"/>
      </w:pPr>
      <w:r>
        <w:t>2) отсутствие обоснованных жалоб на действия (бездействие) должностных лиц, государственных гражданских служащих при предоставлении муниципальной услуги.</w:t>
      </w:r>
    </w:p>
    <w:p w:rsidR="00CA4FFC" w:rsidRDefault="006D7283">
      <w:pPr>
        <w:ind w:firstLine="720"/>
        <w:jc w:val="both"/>
      </w:pPr>
      <w:r>
        <w:t>2.1</w:t>
      </w:r>
      <w:r w:rsidR="00F47B80">
        <w:t>4</w:t>
      </w:r>
      <w:r>
        <w:t>.2.</w:t>
      </w:r>
      <w:r w:rsidR="00CA4FFC">
        <w:rPr>
          <w:b/>
          <w:bCs/>
        </w:rPr>
        <w:t xml:space="preserve"> </w:t>
      </w:r>
      <w:r w:rsidR="00CA4FFC">
        <w:t>Показатели доступности предоставления  муниципальной услуги:</w:t>
      </w:r>
    </w:p>
    <w:p w:rsidR="00CA4FFC" w:rsidRDefault="00CA4FFC">
      <w:pPr>
        <w:ind w:firstLine="720"/>
        <w:jc w:val="both"/>
      </w:pPr>
      <w:r>
        <w:t>1) кол</w:t>
      </w:r>
      <w:r w:rsidR="00BA55A5">
        <w:t>ичеств</w:t>
      </w:r>
      <w:r>
        <w:t>о заявителей, благополучно воспольз</w:t>
      </w:r>
      <w:r w:rsidR="00BA55A5">
        <w:t>овавшихся муниципальной услугой;</w:t>
      </w:r>
    </w:p>
    <w:p w:rsidR="00CA4FFC" w:rsidRDefault="00CA4FFC">
      <w:pPr>
        <w:ind w:firstLine="720"/>
        <w:jc w:val="both"/>
      </w:pPr>
      <w:r>
        <w:t>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размещенных на информационных стендах, на Интернет-ресурсах  администрации;</w:t>
      </w:r>
    </w:p>
    <w:p w:rsidR="00CA4FFC" w:rsidRDefault="00CA4FFC">
      <w:pPr>
        <w:ind w:firstLine="720"/>
        <w:jc w:val="both"/>
      </w:pPr>
      <w:r>
        <w:t>3) средства государственной поддержки перечисляются  с использованием автоматизированных систем, без участия заявителя;</w:t>
      </w:r>
    </w:p>
    <w:p w:rsidR="00CA4FFC" w:rsidRDefault="00CA4FFC">
      <w:pPr>
        <w:ind w:firstLine="720"/>
        <w:jc w:val="both"/>
      </w:pPr>
      <w:r>
        <w:t xml:space="preserve">4) пешеходная доступность от остановок общественного транспорта до, здания Администрации </w:t>
      </w:r>
      <w:r w:rsidR="003312F8">
        <w:t>сельсовета</w:t>
      </w:r>
      <w:r>
        <w:t>;</w:t>
      </w:r>
    </w:p>
    <w:p w:rsidR="00CA4FFC" w:rsidRDefault="00CA4FFC">
      <w:pPr>
        <w:ind w:firstLine="720"/>
        <w:jc w:val="both"/>
      </w:pPr>
      <w:r>
        <w:t>5) количество взаимодействий заявителя с должностными лицами при предоставлении муниципальной услуги и их продолжительность;</w:t>
      </w:r>
    </w:p>
    <w:p w:rsidR="00CA4FFC" w:rsidRDefault="00CA4FFC">
      <w:pPr>
        <w:ind w:firstLine="720"/>
        <w:jc w:val="both"/>
      </w:pPr>
      <w: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6D7283" w:rsidRPr="0075664B" w:rsidRDefault="00F47B80" w:rsidP="006D7283">
      <w:pPr>
        <w:tabs>
          <w:tab w:val="num" w:pos="858"/>
        </w:tabs>
        <w:jc w:val="both"/>
        <w:rPr>
          <w:color w:val="FF0000"/>
        </w:rPr>
      </w:pPr>
      <w:r>
        <w:tab/>
      </w:r>
      <w:r w:rsidR="006D7283">
        <w:t>2.1</w:t>
      </w:r>
      <w:r>
        <w:t>5</w:t>
      </w:r>
      <w:r w:rsidR="006D7283">
        <w:t xml:space="preserve">. </w:t>
      </w:r>
      <w:r w:rsidR="006D7283" w:rsidRPr="0075664B">
        <w:rPr>
          <w:szCs w:val="24"/>
        </w:rPr>
        <w:t>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w:t>
      </w:r>
      <w:r w:rsidR="006D7283" w:rsidRPr="0075664B">
        <w:rPr>
          <w:szCs w:val="24"/>
          <w:shd w:val="clear" w:color="auto" w:fill="FFFFFF"/>
        </w:rPr>
        <w:t xml:space="preserve">анные документы направляются для рассмотрения сотрудникам Администрации, ответственным за регистрацию поступивших документов в ИС МАИС. </w:t>
      </w:r>
      <w:r w:rsidR="006D7283" w:rsidRPr="0075664B">
        <w:rPr>
          <w:szCs w:val="24"/>
        </w:rPr>
        <w:t xml:space="preserve">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w:t>
      </w:r>
      <w:r w:rsidR="006D7283" w:rsidRPr="0075664B">
        <w:rPr>
          <w:szCs w:val="24"/>
        </w:rPr>
        <w:lastRenderedPageBreak/>
        <w:t>предоставлении муниципальной услуги результат предоставления муниципальной услуги направляется в МФЦ для выдачи заявителю.</w:t>
      </w:r>
    </w:p>
    <w:p w:rsidR="006D7283" w:rsidRPr="0075664B" w:rsidRDefault="006D7283" w:rsidP="006D7283">
      <w:pPr>
        <w:autoSpaceDE w:val="0"/>
        <w:autoSpaceDN w:val="0"/>
        <w:adjustRightInd w:val="0"/>
        <w:ind w:firstLine="360"/>
        <w:rPr>
          <w:szCs w:val="24"/>
        </w:rPr>
      </w:pPr>
      <w:r w:rsidRPr="0075664B">
        <w:rPr>
          <w:szCs w:val="24"/>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CA4FFC" w:rsidRDefault="006D7283" w:rsidP="00F47B80">
      <w:pPr>
        <w:ind w:firstLine="360"/>
        <w:rPr>
          <w:szCs w:val="24"/>
        </w:rPr>
      </w:pPr>
      <w:r w:rsidRPr="0075664B">
        <w:rPr>
          <w:szCs w:val="24"/>
        </w:rPr>
        <w:t>2.1</w:t>
      </w:r>
      <w:r w:rsidR="00F47B80">
        <w:rPr>
          <w:szCs w:val="24"/>
        </w:rPr>
        <w:t>6</w:t>
      </w:r>
      <w:r>
        <w:rPr>
          <w:szCs w:val="24"/>
        </w:rPr>
        <w:t>.</w:t>
      </w:r>
      <w:r w:rsidRPr="0075664B">
        <w:rPr>
          <w:szCs w:val="24"/>
        </w:rPr>
        <w:t xml:space="preserve">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r>
        <w:rPr>
          <w:szCs w:val="24"/>
        </w:rPr>
        <w:t>.</w:t>
      </w:r>
    </w:p>
    <w:p w:rsidR="006D7283" w:rsidRPr="006D7283" w:rsidRDefault="006D7283" w:rsidP="006D7283"/>
    <w:p w:rsidR="00CA4FFC" w:rsidRPr="0078667C" w:rsidRDefault="00F47B80" w:rsidP="00F47B80">
      <w:pPr>
        <w:jc w:val="center"/>
        <w:rPr>
          <w:b/>
        </w:rPr>
      </w:pPr>
      <w:r>
        <w:rPr>
          <w:b/>
        </w:rPr>
        <w:t xml:space="preserve">3. </w:t>
      </w:r>
      <w:r w:rsidR="00CA4FFC" w:rsidRPr="0078667C">
        <w:rPr>
          <w:b/>
        </w:rPr>
        <w:t>Состав, последовательность и сроки выполнения административных процедур, требования к порядку их выполнения</w:t>
      </w:r>
    </w:p>
    <w:p w:rsidR="00CA4FFC" w:rsidRDefault="00CA4FFC">
      <w:pPr>
        <w:jc w:val="center"/>
      </w:pPr>
    </w:p>
    <w:p w:rsidR="00CA4FFC" w:rsidRDefault="00CA4FFC" w:rsidP="009124F8">
      <w:pPr>
        <w:ind w:firstLine="700"/>
        <w:jc w:val="both"/>
        <w:outlineLvl w:val="0"/>
      </w:pPr>
      <w:r>
        <w:t>3.1. Предоставление муниципальной услуги включает в себя последовательность следующих административных процедур:</w:t>
      </w:r>
    </w:p>
    <w:p w:rsidR="00CC2335" w:rsidRDefault="00CC2335">
      <w:pPr>
        <w:ind w:firstLine="700"/>
        <w:jc w:val="both"/>
      </w:pPr>
      <w:r>
        <w:t xml:space="preserve">- прием и регистрация </w:t>
      </w:r>
      <w:r w:rsidR="00291EBD">
        <w:t>пакета документов</w:t>
      </w:r>
      <w:r>
        <w:t>;</w:t>
      </w:r>
    </w:p>
    <w:p w:rsidR="00CC2335" w:rsidRDefault="00CC2335" w:rsidP="00291EBD">
      <w:pPr>
        <w:ind w:firstLine="700"/>
        <w:jc w:val="both"/>
      </w:pPr>
      <w:r>
        <w:t xml:space="preserve">- </w:t>
      </w:r>
      <w:r w:rsidR="00291EBD">
        <w:t xml:space="preserve">рассмотрение поданных документов и </w:t>
      </w:r>
      <w:r>
        <w:t xml:space="preserve">принятие решения о согласовании переустройства и (или) перепланировки </w:t>
      </w:r>
      <w:r w:rsidR="00CD7FFC" w:rsidRPr="00E04AF0">
        <w:rPr>
          <w:color w:val="auto"/>
        </w:rPr>
        <w:t>помещений  в многоквартирном доме</w:t>
      </w:r>
      <w:r>
        <w:t>;</w:t>
      </w:r>
    </w:p>
    <w:p w:rsidR="00CA4FFC" w:rsidRDefault="00291EBD" w:rsidP="009124F8">
      <w:pPr>
        <w:ind w:firstLine="720"/>
        <w:jc w:val="both"/>
        <w:outlineLvl w:val="0"/>
      </w:pPr>
      <w:r>
        <w:t>3.2. Прием и регистрация пакета документов.</w:t>
      </w:r>
    </w:p>
    <w:p w:rsidR="00291EBD" w:rsidRDefault="00291EBD" w:rsidP="00291EBD">
      <w:pPr>
        <w:ind w:firstLine="720"/>
        <w:jc w:val="both"/>
      </w:pPr>
      <w:r>
        <w:t>3.2.1.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291EBD" w:rsidRDefault="00291EBD" w:rsidP="00291EBD">
      <w:pPr>
        <w:ind w:firstLine="720"/>
        <w:jc w:val="both"/>
      </w:pPr>
      <w:r>
        <w:t xml:space="preserve">3.2.2. Специалист </w:t>
      </w:r>
      <w:r w:rsidR="00085BF1">
        <w:t>Администрации</w:t>
      </w:r>
      <w:r>
        <w:t>, ответственный за прием документов (далее по тексту - специалист, ответственный за прием документов):</w:t>
      </w:r>
    </w:p>
    <w:p w:rsidR="00291EBD" w:rsidRDefault="00291EBD" w:rsidP="00291EBD">
      <w:pPr>
        <w:ind w:firstLine="720"/>
        <w:jc w:val="both"/>
      </w:pPr>
      <w:r>
        <w:t>устанавливает предмет обращения, личность заявителя, полномочия представителя заявителя;</w:t>
      </w:r>
    </w:p>
    <w:p w:rsidR="00291EBD" w:rsidRDefault="00291EBD" w:rsidP="00291EBD">
      <w:pPr>
        <w:ind w:firstLine="720"/>
        <w:jc w:val="both"/>
      </w:pPr>
      <w:r>
        <w:t>проверяет наличие всех необходимых документов и проверяет соответствие представленных документов следующим требованиям:</w:t>
      </w:r>
    </w:p>
    <w:p w:rsidR="00291EBD" w:rsidRDefault="00291EBD" w:rsidP="00291EBD">
      <w:pPr>
        <w:ind w:firstLine="720"/>
        <w:jc w:val="both"/>
      </w:pPr>
      <w: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291EBD" w:rsidRDefault="00291EBD" w:rsidP="00291EBD">
      <w:pPr>
        <w:ind w:firstLine="720"/>
        <w:jc w:val="both"/>
      </w:pPr>
      <w:r>
        <w:t>фамилии, имена и отчества заявителей, адреса регистрации написаны полностью;</w:t>
      </w:r>
    </w:p>
    <w:p w:rsidR="00291EBD" w:rsidRDefault="00291EBD" w:rsidP="00291EBD">
      <w:pPr>
        <w:ind w:firstLine="720"/>
        <w:jc w:val="both"/>
      </w:pPr>
      <w:r>
        <w:t>в документах нет подчисток, приписок, зачеркнутых слов и иных неоговоренных исправлений;</w:t>
      </w:r>
    </w:p>
    <w:p w:rsidR="00291EBD" w:rsidRDefault="00291EBD" w:rsidP="00291EBD">
      <w:pPr>
        <w:ind w:firstLine="720"/>
        <w:jc w:val="both"/>
      </w:pPr>
      <w:r>
        <w:t>документы не имеют серьезных повреждений, наличие которых не позволяет однозначно истолковать их содержание;</w:t>
      </w:r>
    </w:p>
    <w:p w:rsidR="00291EBD" w:rsidRDefault="00291EBD" w:rsidP="00291EBD">
      <w:pPr>
        <w:ind w:firstLine="720"/>
        <w:jc w:val="both"/>
      </w:pPr>
      <w:r>
        <w:t>пакет представленных документов полностью укомплектован.</w:t>
      </w:r>
    </w:p>
    <w:p w:rsidR="00291EBD" w:rsidRDefault="00291EBD" w:rsidP="00291EBD">
      <w:pPr>
        <w:ind w:firstLine="720"/>
        <w:jc w:val="both"/>
      </w:pPr>
      <w:r>
        <w:t xml:space="preserve">3.2.3. При отсутствии необходимых документов, неправильном заполнении заявления специалист, ответственный за прием документов, устно уведомляет </w:t>
      </w:r>
      <w:r>
        <w:lastRenderedPageBreak/>
        <w:t>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291EBD" w:rsidRDefault="00291EBD" w:rsidP="00291EBD">
      <w:pPr>
        <w:ind w:firstLine="720"/>
        <w:jc w:val="both"/>
      </w:pPr>
      <w:r>
        <w:t>Если недостатки, препятствующие приему документов, допустимо устранить в ходе приема, они устраняются незамедлительно.</w:t>
      </w:r>
    </w:p>
    <w:p w:rsidR="00291EBD" w:rsidRDefault="00291EBD" w:rsidP="00291EBD">
      <w:pPr>
        <w:ind w:firstLine="720"/>
        <w:jc w:val="both"/>
      </w:pPr>
      <w:r>
        <w:t>3.2.4. Специалист, ответственный за прием документов, сверяет подлинники и копии документов, предоставленных заявителем.</w:t>
      </w:r>
    </w:p>
    <w:p w:rsidR="00291EBD" w:rsidRDefault="00291EBD" w:rsidP="00291EBD">
      <w:pPr>
        <w:ind w:firstLine="720"/>
        <w:jc w:val="both"/>
      </w:pPr>
      <w:r>
        <w:t xml:space="preserve">3.2.5. Специалист, ответственный за прием документов, вносит запись в журнал регистрации заявлений о предоставлении муниципальной. </w:t>
      </w:r>
    </w:p>
    <w:p w:rsidR="00291EBD" w:rsidRDefault="00291EBD" w:rsidP="00291EBD">
      <w:pPr>
        <w:ind w:firstLine="720"/>
        <w:jc w:val="both"/>
      </w:pPr>
      <w:r>
        <w:t>3.2.6. Специалист, ответственный за прием документов, оформляет расписку о приеме заявления и документов в двух экземплярах и передает один экземпляр заявителю, а второй помещает вместе с документами в дело «Разрешения на переустройство и (или) перепланировку</w:t>
      </w:r>
      <w:r w:rsidR="00CB016C">
        <w:t xml:space="preserve"> </w:t>
      </w:r>
      <w:r w:rsidR="00CB016C" w:rsidRPr="00E04AF0">
        <w:rPr>
          <w:color w:val="auto"/>
        </w:rPr>
        <w:t>помещений  в многоквартирном доме</w:t>
      </w:r>
      <w:r>
        <w:t>». В расписке указывается:</w:t>
      </w:r>
    </w:p>
    <w:p w:rsidR="00291EBD" w:rsidRDefault="00291EBD" w:rsidP="00291EBD">
      <w:pPr>
        <w:ind w:firstLine="720"/>
        <w:jc w:val="both"/>
      </w:pPr>
      <w:r>
        <w:t>- порядковый номер записи в журнале регистрации заявлений о предоставлении муниципальной услуги (регистрационный номер);</w:t>
      </w:r>
    </w:p>
    <w:p w:rsidR="00291EBD" w:rsidRDefault="00291EBD" w:rsidP="00291EBD">
      <w:pPr>
        <w:ind w:firstLine="720"/>
        <w:jc w:val="both"/>
      </w:pPr>
      <w:r>
        <w:t>- дата представления документов;</w:t>
      </w:r>
    </w:p>
    <w:p w:rsidR="00291EBD" w:rsidRDefault="00291EBD" w:rsidP="00291EBD">
      <w:pPr>
        <w:ind w:firstLine="720"/>
        <w:jc w:val="both"/>
      </w:pPr>
      <w:r>
        <w:t xml:space="preserve">- фамилия и инициалы специалиста, принявшего документы и сделавшего соответствующую запись в журнале регистрации заявлений о предоставлении муниципальной услуги, </w:t>
      </w:r>
    </w:p>
    <w:p w:rsidR="00291EBD" w:rsidRDefault="00291EBD" w:rsidP="00291EBD">
      <w:pPr>
        <w:ind w:firstLine="720"/>
        <w:jc w:val="both"/>
      </w:pPr>
      <w:r>
        <w:t>- подпись специалиста.</w:t>
      </w:r>
    </w:p>
    <w:p w:rsidR="00291EBD" w:rsidRDefault="00291EBD" w:rsidP="00291EBD">
      <w:pPr>
        <w:ind w:firstLine="720"/>
        <w:jc w:val="both"/>
      </w:pPr>
      <w:r>
        <w:t>3.2.7. Специалист, ответственный за прием документов, передает их в установленном порядке для рассмотрения.</w:t>
      </w:r>
    </w:p>
    <w:p w:rsidR="00291EBD" w:rsidRDefault="00291EBD" w:rsidP="00291EBD">
      <w:pPr>
        <w:ind w:firstLine="720"/>
        <w:jc w:val="both"/>
      </w:pPr>
      <w:r>
        <w:t>3.2.8.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085BF1" w:rsidRDefault="00291EBD" w:rsidP="00085BF1">
      <w:pPr>
        <w:ind w:firstLine="720"/>
        <w:jc w:val="both"/>
      </w:pPr>
      <w:r>
        <w:t>Суммарная длительность административной процедуры - 30 минут.</w:t>
      </w:r>
    </w:p>
    <w:p w:rsidR="006D7283" w:rsidRPr="006D7283" w:rsidRDefault="006D7283" w:rsidP="006D7283">
      <w:pPr>
        <w:ind w:right="201" w:firstLine="708"/>
        <w:jc w:val="both"/>
        <w:rPr>
          <w:szCs w:val="24"/>
        </w:rPr>
      </w:pPr>
      <w:r w:rsidRPr="006D7283">
        <w:t xml:space="preserve">3.2.9. </w:t>
      </w:r>
      <w:r w:rsidRPr="006D7283">
        <w:rPr>
          <w:szCs w:val="24"/>
        </w:rPr>
        <w:t>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w:t>
      </w:r>
      <w:r w:rsidRPr="006D7283">
        <w:rPr>
          <w:szCs w:val="24"/>
          <w:shd w:val="clear" w:color="auto" w:fill="FFFFFF"/>
        </w:rPr>
        <w:t xml:space="preserve">анные документы направляются для регистрации сотрудникам Администрации, ответственным за прием и регистрацию документов в ИС МАИС. </w:t>
      </w:r>
      <w:r w:rsidRPr="006D7283">
        <w:rPr>
          <w:szCs w:val="24"/>
        </w:rPr>
        <w:t>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6D7283" w:rsidRPr="006D7283" w:rsidRDefault="006D7283" w:rsidP="006D7283">
      <w:pPr>
        <w:jc w:val="both"/>
        <w:rPr>
          <w:szCs w:val="24"/>
        </w:rPr>
      </w:pPr>
      <w:r w:rsidRPr="006D7283">
        <w:rPr>
          <w:szCs w:val="24"/>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6D7283" w:rsidRPr="00E73C5D" w:rsidRDefault="006D7283" w:rsidP="006D7283">
      <w:pPr>
        <w:jc w:val="both"/>
        <w:rPr>
          <w:sz w:val="32"/>
          <w:szCs w:val="24"/>
        </w:rPr>
      </w:pPr>
      <w:r w:rsidRPr="006D7283">
        <w:rPr>
          <w:szCs w:val="24"/>
        </w:rPr>
        <w:t xml:space="preserve">          3.</w:t>
      </w:r>
      <w:r>
        <w:rPr>
          <w:szCs w:val="24"/>
        </w:rPr>
        <w:t>2</w:t>
      </w:r>
      <w:r w:rsidRPr="006D7283">
        <w:rPr>
          <w:szCs w:val="24"/>
        </w:rPr>
        <w:t xml:space="preserve">.10. При подаче заявления на оказание муниципальной услуги через МФЦ (при наличии), заявитель может получить сведения о ходе ее исполнения посредством </w:t>
      </w:r>
      <w:r w:rsidRPr="006D7283">
        <w:rPr>
          <w:szCs w:val="24"/>
          <w:lang w:val="en-US"/>
        </w:rPr>
        <w:t>call</w:t>
      </w:r>
      <w:r w:rsidRPr="006D7283">
        <w:rPr>
          <w:szCs w:val="24"/>
        </w:rPr>
        <w:t xml:space="preserve">-центра МФЦ и </w:t>
      </w:r>
      <w:r w:rsidRPr="006D7283">
        <w:rPr>
          <w:szCs w:val="24"/>
          <w:lang w:val="en-US"/>
        </w:rPr>
        <w:t>sms</w:t>
      </w:r>
      <w:r w:rsidRPr="006D7283">
        <w:rPr>
          <w:szCs w:val="24"/>
        </w:rPr>
        <w:t>-информирования</w:t>
      </w:r>
      <w:r>
        <w:rPr>
          <w:szCs w:val="24"/>
        </w:rPr>
        <w:t>»</w:t>
      </w:r>
      <w:r w:rsidRPr="006D7283">
        <w:rPr>
          <w:szCs w:val="24"/>
        </w:rPr>
        <w:t>.</w:t>
      </w:r>
    </w:p>
    <w:p w:rsidR="00291EBD" w:rsidRDefault="00291EBD" w:rsidP="00085BF1">
      <w:pPr>
        <w:ind w:firstLine="720"/>
        <w:jc w:val="both"/>
      </w:pPr>
      <w:r>
        <w:t xml:space="preserve"> 3.3. Рассмотрение поданных документов и принятие решения о согласовании переустройства и (или) перепланировки </w:t>
      </w:r>
      <w:r w:rsidR="00CB016C" w:rsidRPr="00E04AF0">
        <w:rPr>
          <w:color w:val="auto"/>
        </w:rPr>
        <w:t>помещений  в многоквартирном доме</w:t>
      </w:r>
      <w:r w:rsidR="00CB016C">
        <w:t xml:space="preserve"> </w:t>
      </w:r>
      <w:r>
        <w:t>.</w:t>
      </w:r>
    </w:p>
    <w:p w:rsidR="00027536" w:rsidRDefault="00027536" w:rsidP="00027536">
      <w:pPr>
        <w:ind w:firstLine="720"/>
        <w:jc w:val="both"/>
      </w:pPr>
      <w:r>
        <w:lastRenderedPageBreak/>
        <w:t xml:space="preserve">3.3.1. Основанием для начала рассмотрения документов, представленных для получения решения о согласовании переустройства и (или) перепланировки </w:t>
      </w:r>
      <w:r w:rsidR="00CB016C">
        <w:t xml:space="preserve"> </w:t>
      </w:r>
      <w:r w:rsidR="00CB016C" w:rsidRPr="00E04AF0">
        <w:rPr>
          <w:color w:val="auto"/>
        </w:rPr>
        <w:t>помещений в многоквартирном доме</w:t>
      </w:r>
      <w:r>
        <w:t xml:space="preserve"> либо об отказе в согласовании переустройства и (или) перепланировки </w:t>
      </w:r>
      <w:r w:rsidR="00CB016C">
        <w:t xml:space="preserve"> </w:t>
      </w:r>
      <w:r w:rsidR="00CB016C" w:rsidRPr="00E04AF0">
        <w:rPr>
          <w:color w:val="auto"/>
        </w:rPr>
        <w:t>помещений  в многоквартирном доме</w:t>
      </w:r>
      <w:r>
        <w:t xml:space="preserve"> (далее по тексту – представленные документы), является их поступление главе </w:t>
      </w:r>
      <w:r w:rsidR="002660CF">
        <w:t>Устюжанинского</w:t>
      </w:r>
      <w:r w:rsidR="003B67FC">
        <w:t xml:space="preserve"> сельсовета</w:t>
      </w:r>
      <w:r>
        <w:t>.</w:t>
      </w:r>
    </w:p>
    <w:p w:rsidR="00027536" w:rsidRDefault="00027536" w:rsidP="00027536">
      <w:pPr>
        <w:ind w:firstLine="720"/>
        <w:jc w:val="both"/>
      </w:pPr>
      <w:r>
        <w:t xml:space="preserve">3.3.2. Глава </w:t>
      </w:r>
      <w:r w:rsidR="002660CF">
        <w:t>Устюжанинского</w:t>
      </w:r>
      <w:r w:rsidR="003B67FC">
        <w:t xml:space="preserve"> сельсовета</w:t>
      </w:r>
      <w:r>
        <w:t xml:space="preserve">, направляет представленные документы специалисту </w:t>
      </w:r>
      <w:r w:rsidR="00C77E87">
        <w:t xml:space="preserve">Администрации </w:t>
      </w:r>
      <w:r w:rsidR="002660CF">
        <w:t>Устюжанинского</w:t>
      </w:r>
      <w:r w:rsidR="003C0118">
        <w:t xml:space="preserve"> </w:t>
      </w:r>
      <w:r w:rsidR="003B67FC">
        <w:t xml:space="preserve"> сельсовета</w:t>
      </w:r>
      <w:r>
        <w:t xml:space="preserve">, ответственному за проверку представленных документов и подготовку проекта решения о согласовании переустройства и (или) перепланировки </w:t>
      </w:r>
      <w:r w:rsidR="00B66BD3">
        <w:t xml:space="preserve"> </w:t>
      </w:r>
      <w:r w:rsidR="00B66BD3" w:rsidRPr="00E04AF0">
        <w:rPr>
          <w:color w:val="auto"/>
        </w:rPr>
        <w:t>помещений  в многоквартирном доме</w:t>
      </w:r>
      <w:r w:rsidRPr="00E04AF0">
        <w:rPr>
          <w:color w:val="auto"/>
        </w:rPr>
        <w:t xml:space="preserve"> </w:t>
      </w:r>
      <w:r>
        <w:t xml:space="preserve">либо об отказе в согласовании переустройства и (или) перепланировки </w:t>
      </w:r>
      <w:r w:rsidR="00B66BD3">
        <w:t xml:space="preserve"> </w:t>
      </w:r>
      <w:r w:rsidR="00B66BD3" w:rsidRPr="00E04AF0">
        <w:rPr>
          <w:color w:val="auto"/>
        </w:rPr>
        <w:t>помещений  в многоквартирном доме</w:t>
      </w:r>
      <w:r>
        <w:t xml:space="preserve"> (далее – специалист, ответственный за проверку представленных документов и подготовку проекта решения).</w:t>
      </w:r>
    </w:p>
    <w:p w:rsidR="00027536" w:rsidRDefault="00027536" w:rsidP="00027536">
      <w:pPr>
        <w:ind w:firstLine="720"/>
        <w:jc w:val="both"/>
      </w:pPr>
      <w:r>
        <w:t>Максимальный срок выполнения административного действия – 4 часа.</w:t>
      </w:r>
    </w:p>
    <w:p w:rsidR="00027536" w:rsidRDefault="00027536" w:rsidP="00027536">
      <w:pPr>
        <w:ind w:firstLine="720"/>
        <w:jc w:val="both"/>
      </w:pPr>
      <w:r>
        <w:t>3.3.3. После получения документов специалист, ответственный за проверку представленных документов и подготовку проекта решения:</w:t>
      </w:r>
    </w:p>
    <w:p w:rsidR="00027536" w:rsidRDefault="00027536" w:rsidP="00027536">
      <w:pPr>
        <w:ind w:firstLine="720"/>
        <w:jc w:val="both"/>
      </w:pPr>
      <w:r>
        <w:t>- регистрирует дело «Разрешение на переустройство и (или) перепланировку</w:t>
      </w:r>
      <w:r w:rsidR="00B66BD3" w:rsidRPr="00B66BD3">
        <w:rPr>
          <w:b/>
          <w:color w:val="FF0000"/>
        </w:rPr>
        <w:t xml:space="preserve"> </w:t>
      </w:r>
      <w:r w:rsidR="00B66BD3" w:rsidRPr="00E04AF0">
        <w:rPr>
          <w:color w:val="auto"/>
        </w:rPr>
        <w:t>помещений  в многоквартирном доме</w:t>
      </w:r>
      <w:r>
        <w:t>» в журнале учета разрешений на переустройство и (или) перепланировку</w:t>
      </w:r>
      <w:r w:rsidR="00B66BD3" w:rsidRPr="00B66BD3">
        <w:rPr>
          <w:b/>
          <w:color w:val="FF0000"/>
        </w:rPr>
        <w:t xml:space="preserve"> </w:t>
      </w:r>
      <w:r w:rsidR="00B66BD3" w:rsidRPr="00E04AF0">
        <w:rPr>
          <w:color w:val="auto"/>
        </w:rPr>
        <w:t>помещений  в многоквартирном доме</w:t>
      </w:r>
      <w:r>
        <w:t>;</w:t>
      </w:r>
    </w:p>
    <w:p w:rsidR="00027536" w:rsidRDefault="00027536" w:rsidP="00027536">
      <w:pPr>
        <w:ind w:firstLine="720"/>
        <w:jc w:val="both"/>
      </w:pPr>
      <w:r>
        <w:t>- рассматривает представленные документы с точки зрения их полноты, сверяясь с перечнем документов, приведенном в пункте 2.6.;</w:t>
      </w:r>
    </w:p>
    <w:p w:rsidR="00027536" w:rsidRDefault="00027536" w:rsidP="00027536">
      <w:pPr>
        <w:ind w:firstLine="720"/>
        <w:jc w:val="both"/>
      </w:pPr>
      <w:r>
        <w:t>- изучает представленные документы в целях выявления отсутствия противоречивой и недостоверной информации;</w:t>
      </w:r>
    </w:p>
    <w:p w:rsidR="00027536" w:rsidRDefault="00027536" w:rsidP="00027536">
      <w:pPr>
        <w:ind w:firstLine="720"/>
        <w:jc w:val="both"/>
      </w:pPr>
      <w:r>
        <w:t>- проверяет соответствие представленных документов требованиям, установленным действующим законодательством;</w:t>
      </w:r>
    </w:p>
    <w:p w:rsidR="00027536" w:rsidRPr="00E04AF0" w:rsidRDefault="00027536" w:rsidP="00027536">
      <w:pPr>
        <w:ind w:firstLine="720"/>
        <w:jc w:val="both"/>
        <w:rPr>
          <w:color w:val="auto"/>
        </w:rPr>
      </w:pPr>
      <w:r>
        <w:t xml:space="preserve">- готовит в письменной форме проект решения о согласовании переустройства и (или) перепланировки </w:t>
      </w:r>
      <w:r w:rsidR="00B66BD3">
        <w:t xml:space="preserve"> </w:t>
      </w:r>
      <w:r w:rsidR="00B66BD3" w:rsidRPr="00E04AF0">
        <w:rPr>
          <w:color w:val="auto"/>
        </w:rPr>
        <w:t>помещений  в многоквартирном доме</w:t>
      </w:r>
      <w:r>
        <w:t xml:space="preserve">, либо об отказе в согласовании переустройства и (или) перепланировки </w:t>
      </w:r>
      <w:r w:rsidR="00B66BD3" w:rsidRPr="00E04AF0">
        <w:rPr>
          <w:color w:val="auto"/>
        </w:rPr>
        <w:t>помещений  в многоквартирном доме</w:t>
      </w:r>
      <w:r w:rsidRPr="00E04AF0">
        <w:rPr>
          <w:color w:val="auto"/>
        </w:rPr>
        <w:t>.</w:t>
      </w:r>
    </w:p>
    <w:p w:rsidR="00027536" w:rsidRDefault="00027536" w:rsidP="00027536">
      <w:pPr>
        <w:ind w:firstLine="720"/>
        <w:jc w:val="both"/>
      </w:pPr>
      <w:r>
        <w:t>Максимальный срок выполнения административного действия – 8 часов.</w:t>
      </w:r>
    </w:p>
    <w:p w:rsidR="00027536" w:rsidRDefault="00027536" w:rsidP="00027536">
      <w:pPr>
        <w:ind w:firstLine="720"/>
        <w:jc w:val="both"/>
      </w:pPr>
      <w:r>
        <w:t xml:space="preserve">3.3.4. Результатом выполнения административной процедуры является подготовка проекта решения о согласовании переустройства и (или) перепланировки </w:t>
      </w:r>
      <w:r w:rsidR="00B66BD3">
        <w:t xml:space="preserve"> </w:t>
      </w:r>
      <w:r w:rsidR="00B66BD3" w:rsidRPr="00E04AF0">
        <w:rPr>
          <w:color w:val="auto"/>
        </w:rPr>
        <w:t>помещений  в многоквартирном доме</w:t>
      </w:r>
      <w:r>
        <w:t xml:space="preserve"> либо об отказе в согласовании переустройства и (или) перепланировки </w:t>
      </w:r>
      <w:r w:rsidR="00B66BD3">
        <w:t xml:space="preserve"> </w:t>
      </w:r>
      <w:r w:rsidR="00B66BD3" w:rsidRPr="00E04AF0">
        <w:rPr>
          <w:color w:val="auto"/>
        </w:rPr>
        <w:t>помещений  в многоквартирном доме</w:t>
      </w:r>
      <w:r>
        <w:t xml:space="preserve"> и передача его на рассмотрение главе </w:t>
      </w:r>
      <w:r w:rsidR="002660CF">
        <w:t>Устюжанинского</w:t>
      </w:r>
      <w:r w:rsidR="003B67FC">
        <w:t xml:space="preserve"> сельсовета</w:t>
      </w:r>
      <w:r>
        <w:t>.</w:t>
      </w:r>
    </w:p>
    <w:p w:rsidR="00027536" w:rsidRDefault="00027536" w:rsidP="00027536">
      <w:pPr>
        <w:ind w:firstLine="720"/>
        <w:jc w:val="both"/>
      </w:pPr>
      <w:r>
        <w:t>3.3.5. Заявителю направляется документ, подтверждающий принятие соответствующего решения.</w:t>
      </w:r>
    </w:p>
    <w:p w:rsidR="00291EBD" w:rsidRDefault="00027536" w:rsidP="00027536">
      <w:pPr>
        <w:ind w:firstLine="720"/>
        <w:jc w:val="both"/>
      </w:pPr>
      <w:r>
        <w:t>Суммарная длительность административной процедуры составляет не более 3 рабочих дня</w:t>
      </w:r>
      <w:r>
        <w:rPr>
          <w:b/>
          <w:bCs/>
          <w:i/>
          <w:iCs/>
        </w:rPr>
        <w:t>.</w:t>
      </w:r>
    </w:p>
    <w:p w:rsidR="00291EBD" w:rsidRDefault="00291EBD" w:rsidP="00291EBD">
      <w:pPr>
        <w:jc w:val="both"/>
      </w:pPr>
    </w:p>
    <w:p w:rsidR="00E46C5D" w:rsidRDefault="00E46C5D" w:rsidP="00291EBD">
      <w:pPr>
        <w:jc w:val="both"/>
      </w:pPr>
    </w:p>
    <w:p w:rsidR="00CA4FFC" w:rsidRPr="003C0118" w:rsidRDefault="00F47B80" w:rsidP="00F47B80">
      <w:pPr>
        <w:ind w:left="630"/>
        <w:jc w:val="center"/>
        <w:outlineLvl w:val="0"/>
        <w:rPr>
          <w:b/>
        </w:rPr>
      </w:pPr>
      <w:r w:rsidRPr="00F47B80">
        <w:rPr>
          <w:b/>
        </w:rPr>
        <w:t>4.</w:t>
      </w:r>
      <w:r w:rsidR="00CA4FFC" w:rsidRPr="003C0118">
        <w:rPr>
          <w:b/>
        </w:rPr>
        <w:t>Порядок и формы контроля за совершением действий</w:t>
      </w:r>
    </w:p>
    <w:p w:rsidR="00CA4FFC" w:rsidRPr="003C0118" w:rsidRDefault="00CA4FFC" w:rsidP="00F47B80">
      <w:pPr>
        <w:jc w:val="center"/>
        <w:rPr>
          <w:b/>
        </w:rPr>
      </w:pPr>
      <w:r w:rsidRPr="003C0118">
        <w:rPr>
          <w:b/>
        </w:rPr>
        <w:t>по предоставлению  муниципальной  услуги</w:t>
      </w:r>
    </w:p>
    <w:p w:rsidR="00CA4FFC" w:rsidRDefault="00CA4FFC">
      <w:pPr>
        <w:jc w:val="both"/>
      </w:pPr>
    </w:p>
    <w:p w:rsidR="00CA4FFC" w:rsidRDefault="00CA4FFC">
      <w:pPr>
        <w:ind w:firstLine="709"/>
        <w:jc w:val="both"/>
      </w:pPr>
      <w:r>
        <w:lastRenderedPageBreak/>
        <w:t xml:space="preserve">4.1. Текущий контроль за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w:t>
      </w:r>
      <w:r w:rsidR="00085BF1">
        <w:t>муниципальной</w:t>
      </w:r>
      <w:r>
        <w:t xml:space="preserve"> услуги, а также принятием решений осуществляет глава </w:t>
      </w:r>
      <w:r w:rsidR="002660CF">
        <w:t>Устюжанинского</w:t>
      </w:r>
      <w:r w:rsidR="003C0118">
        <w:t xml:space="preserve"> сельсовета</w:t>
      </w:r>
      <w:r>
        <w:t>.</w:t>
      </w:r>
    </w:p>
    <w:p w:rsidR="00CA4FFC" w:rsidRDefault="00CA4FFC">
      <w:pPr>
        <w:ind w:firstLine="709"/>
        <w:jc w:val="both"/>
      </w:pPr>
      <w:r>
        <w:t xml:space="preserve">4.2. Текущий контроль, осуществляется путем проведения плановых (один раз в год) и внеплановых проверок полноты и качества предоставления </w:t>
      </w:r>
      <w:r w:rsidR="00085BF1">
        <w:t>муниципальной</w:t>
      </w:r>
      <w:r>
        <w:t xml:space="preserve"> услуги. Проверки проводятся на основании </w:t>
      </w:r>
      <w:r w:rsidR="00085BF1">
        <w:t>распоряжения</w:t>
      </w:r>
      <w:r>
        <w:t xml:space="preserve"> главы </w:t>
      </w:r>
      <w:r w:rsidR="002660CF">
        <w:t>Устюжанинского</w:t>
      </w:r>
      <w:r w:rsidR="003C0118">
        <w:t xml:space="preserve"> сельсовета</w:t>
      </w:r>
      <w:r>
        <w:t>.</w:t>
      </w:r>
    </w:p>
    <w:p w:rsidR="00CA4FFC" w:rsidRDefault="00CA4FFC">
      <w:pPr>
        <w:ind w:firstLine="709"/>
        <w:jc w:val="both"/>
      </w:pPr>
      <w:r>
        <w:t xml:space="preserve">4.3. Ответственность за предоставление муниципальной услуги возлагается на главу </w:t>
      </w:r>
      <w:r w:rsidR="002660CF">
        <w:t>Устюжанинского</w:t>
      </w:r>
      <w:r w:rsidR="003C0118">
        <w:t xml:space="preserve">  сельсовета</w:t>
      </w:r>
      <w:r>
        <w:t>, который непосредственно принимает решение по вопросам предоставления муниципальной  услуги.</w:t>
      </w:r>
    </w:p>
    <w:p w:rsidR="00CA4FFC" w:rsidRDefault="00CA4FFC">
      <w:pPr>
        <w:ind w:firstLine="709"/>
        <w:jc w:val="both"/>
      </w:pPr>
      <w:r>
        <w:t xml:space="preserve">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02.03.2007 </w:t>
      </w:r>
      <w:r w:rsidR="003C0118">
        <w:t>№</w:t>
      </w:r>
      <w:r>
        <w:t xml:space="preserve"> 24-ФЗ "О муниципальной службе в Российской Федерации" и Федеральным законом от 25 декабря 2008 года № 273-ФЗ «О противодействии коррупции».</w:t>
      </w:r>
    </w:p>
    <w:p w:rsidR="00F47B80" w:rsidRDefault="00F47B80" w:rsidP="00086650">
      <w:pPr>
        <w:jc w:val="center"/>
        <w:rPr>
          <w:b/>
          <w:bCs/>
          <w:color w:val="auto"/>
          <w:sz w:val="30"/>
          <w:szCs w:val="30"/>
        </w:rPr>
      </w:pPr>
    </w:p>
    <w:p w:rsidR="00086650" w:rsidRDefault="00086650" w:rsidP="00086650">
      <w:pPr>
        <w:jc w:val="center"/>
        <w:rPr>
          <w:b/>
          <w:bCs/>
          <w:color w:val="auto"/>
          <w:sz w:val="30"/>
          <w:szCs w:val="30"/>
        </w:rPr>
      </w:pPr>
      <w:r>
        <w:rPr>
          <w:b/>
          <w:bCs/>
          <w:color w:val="auto"/>
          <w:sz w:val="30"/>
          <w:szCs w:val="30"/>
        </w:rPr>
        <w:t>5.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086650" w:rsidRDefault="00086650" w:rsidP="00086650">
      <w:pPr>
        <w:jc w:val="both"/>
        <w:rPr>
          <w:color w:val="auto"/>
          <w:sz w:val="24"/>
          <w:szCs w:val="24"/>
        </w:rPr>
      </w:pPr>
    </w:p>
    <w:p w:rsidR="00086650" w:rsidRDefault="00086650" w:rsidP="00086650">
      <w:pPr>
        <w:ind w:firstLine="567"/>
        <w:jc w:val="both"/>
      </w:pPr>
    </w:p>
    <w:p w:rsidR="00086650" w:rsidRDefault="006A3026" w:rsidP="00086650">
      <w:pPr>
        <w:ind w:firstLine="567"/>
        <w:jc w:val="both"/>
      </w:pPr>
      <w:r>
        <w:t>5.</w:t>
      </w:r>
      <w:r w:rsidR="00086650">
        <w:t>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(государственные) услуги, должностных лиц органов, предоставляющих муниципальные (государственные) услуги, либо муниципальных служащих, для отношений, связанных с подачей и рассмотрением указанных жалоб, нормы раздела не применяются.</w:t>
      </w:r>
    </w:p>
    <w:p w:rsidR="00086650" w:rsidRDefault="006A3026" w:rsidP="00086650">
      <w:pPr>
        <w:ind w:firstLine="567"/>
        <w:jc w:val="center"/>
      </w:pPr>
      <w:r>
        <w:t>5.</w:t>
      </w:r>
      <w:r w:rsidR="00086650">
        <w:t>2. Особенности подачи жалобы на решения и действия (бездействие)</w:t>
      </w:r>
    </w:p>
    <w:p w:rsidR="00086650" w:rsidRDefault="00086650" w:rsidP="00086650">
      <w:pPr>
        <w:ind w:firstLine="567"/>
        <w:jc w:val="center"/>
      </w:pPr>
      <w:r>
        <w:t>администрации и ее должностных лиц, муниципальных служащих, а также на решения и действия (бездействие) ГАУ «МФЦ» и его работников</w:t>
      </w:r>
    </w:p>
    <w:p w:rsidR="00086650" w:rsidRDefault="006A3026" w:rsidP="00086650">
      <w:pPr>
        <w:ind w:firstLine="567"/>
        <w:jc w:val="both"/>
      </w:pPr>
      <w:r>
        <w:t>5</w:t>
      </w:r>
      <w:r w:rsidR="00086650">
        <w:t>.</w:t>
      </w:r>
      <w:r w:rsidR="00617BB0">
        <w:t>2</w:t>
      </w:r>
      <w:r w:rsidR="00086650">
        <w:t>.</w:t>
      </w:r>
      <w:r w:rsidR="00617BB0">
        <w:t>1</w:t>
      </w:r>
      <w:r w:rsidR="00086650">
        <w:t xml:space="preserve"> Жалоба подается физическими или юридическими лицами либо их уполномоченными представителями (далее - заявитель) в письменной форме на бумажном носителе, в том числе при личном приеме заявителя, в электронной форме в случаях, предусмотренных статьей 11.1 Федерального закона N 210-ФЗ. Регистрация жалобы осуществляется в день ее поступления.</w:t>
      </w:r>
    </w:p>
    <w:p w:rsidR="00086650" w:rsidRDefault="006A3026" w:rsidP="00086650">
      <w:pPr>
        <w:ind w:firstLine="567"/>
        <w:jc w:val="both"/>
      </w:pPr>
      <w:r>
        <w:t>а)</w:t>
      </w:r>
      <w:r w:rsidR="00086650">
        <w:t xml:space="preserve"> Жалоба на решения и действия (бездействие) администрации, должностного лица администрации либо муниципального служащего на бумажном носителе может быть подана: </w:t>
      </w:r>
    </w:p>
    <w:p w:rsidR="00086650" w:rsidRDefault="00086650" w:rsidP="00086650">
      <w:pPr>
        <w:ind w:firstLine="567"/>
        <w:jc w:val="both"/>
      </w:pPr>
      <w:r>
        <w:lastRenderedPageBreak/>
        <w:t>непосредственно в администрацию, специалисту ответственному за прием и регистрацию обращений граждан;</w:t>
      </w:r>
    </w:p>
    <w:p w:rsidR="00086650" w:rsidRDefault="00086650" w:rsidP="00086650">
      <w:pPr>
        <w:ind w:firstLine="567"/>
        <w:jc w:val="both"/>
      </w:pPr>
      <w:r>
        <w:t>почтовым отправлением по месту нахождения администрации;</w:t>
      </w:r>
    </w:p>
    <w:p w:rsidR="00086650" w:rsidRDefault="00086650" w:rsidP="00086650">
      <w:pPr>
        <w:ind w:firstLine="567"/>
        <w:jc w:val="both"/>
      </w:pPr>
      <w:r>
        <w:t>через ГАУ «МФЦ»;</w:t>
      </w:r>
    </w:p>
    <w:p w:rsidR="00086650" w:rsidRDefault="00086650" w:rsidP="00086650">
      <w:pPr>
        <w:ind w:firstLine="567"/>
        <w:jc w:val="both"/>
      </w:pPr>
      <w:r>
        <w:t>в ходе личного приема Главы Устюжанинского сельсовет Ордынского района Новосибирской области (далее - Глава).</w:t>
      </w:r>
    </w:p>
    <w:p w:rsidR="00086650" w:rsidRDefault="00086650" w:rsidP="00086650">
      <w:pPr>
        <w:ind w:firstLine="567"/>
        <w:jc w:val="both"/>
      </w:pPr>
      <w: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86650" w:rsidRDefault="00086650" w:rsidP="00086650">
      <w:pPr>
        <w:ind w:firstLine="567"/>
        <w:jc w:val="both"/>
      </w:pPr>
      <w:r>
        <w:t>При подаче жалобы через представителя представляется документ, подтверждающий полномочия представителя.</w:t>
      </w:r>
    </w:p>
    <w:p w:rsidR="00086650" w:rsidRDefault="006A3026" w:rsidP="00086650">
      <w:pPr>
        <w:ind w:firstLine="567"/>
        <w:jc w:val="both"/>
      </w:pPr>
      <w:r>
        <w:t>б)</w:t>
      </w:r>
      <w:r w:rsidR="00086650">
        <w:t xml:space="preserve"> В электронной форме жалоба на решения и действия (бездействие) администрации, должностного лица администрации либо муниципального служащего может быть подана заявителем посредством:</w:t>
      </w:r>
    </w:p>
    <w:p w:rsidR="00086650" w:rsidRDefault="00086650" w:rsidP="00086650">
      <w:pPr>
        <w:ind w:firstLine="567"/>
        <w:jc w:val="both"/>
      </w:pPr>
      <w:r>
        <w:t>официального сайта администрации в информационно-телекоммуникационной сети Интернет (http://ustyganino.nso.ru);</w:t>
      </w:r>
    </w:p>
    <w:p w:rsidR="00086650" w:rsidRDefault="00086650" w:rsidP="00086650">
      <w:pPr>
        <w:ind w:firstLine="567"/>
        <w:jc w:val="both"/>
      </w:pPr>
      <w:r>
        <w:t>федеральной государственной информационной системы «Единый портал государственных и муниципальных услуг (функций)» (www.gosuslugi.ru) (далее - ЕГПУ) либо государственную информационную систему «Портал регионального портала государственных и муниципальных услуг Новосибирской области» (http://54.gosuslugi.ru) (далее - РГПУ);</w:t>
      </w:r>
    </w:p>
    <w:p w:rsidR="00086650" w:rsidRDefault="00086650" w:rsidP="00086650">
      <w:pPr>
        <w:ind w:firstLine="567"/>
        <w:jc w:val="both"/>
      </w:pPr>
      <w:r>
        <w:t>федеральной государственной информационной системы, обеспечивающей процесс досудебного (внесудебного) обжалования решений и действий (бездействий), совершенных при предоставлении государственных и муниципальных услуг (https://do.gosuslugi.ru).</w:t>
      </w:r>
    </w:p>
    <w:p w:rsidR="00086650" w:rsidRDefault="00086650" w:rsidP="00086650">
      <w:pPr>
        <w:ind w:firstLine="567"/>
        <w:jc w:val="both"/>
      </w:pPr>
      <w:r>
        <w:t>При подаче жалобы в электронной форме документ, подтверждающий полномочия представителя,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86650" w:rsidRDefault="006A3026" w:rsidP="00086650">
      <w:pPr>
        <w:ind w:firstLine="567"/>
        <w:jc w:val="both"/>
      </w:pPr>
      <w:r>
        <w:t>в)</w:t>
      </w:r>
      <w:r w:rsidR="00086650">
        <w:t xml:space="preserve"> Жалобы на решения и действия (бездействие) ГАУ «МФЦ», работников ГАУ «МФЦ» может быть направлена по почте, с использованием информационно-телекоммуникационной сети «Интернет», официального сайта ГАУ «МФЦ» (http://www.mfc-nso.ru), ЕГПУ либо РГПУ, а также может быть принята при личном приеме заявителя. </w:t>
      </w:r>
    </w:p>
    <w:p w:rsidR="00086650" w:rsidRDefault="006A3026" w:rsidP="00086650">
      <w:pPr>
        <w:ind w:firstLine="567"/>
        <w:jc w:val="both"/>
      </w:pPr>
      <w:r>
        <w:t>5</w:t>
      </w:r>
      <w:r w:rsidR="00086650">
        <w:t>.</w:t>
      </w:r>
      <w:r w:rsidR="00617BB0">
        <w:t>3</w:t>
      </w:r>
      <w:r>
        <w:t>.</w:t>
      </w:r>
      <w:r w:rsidR="00086650">
        <w:t xml:space="preserve"> Требования к порядку подачи жалобы:</w:t>
      </w:r>
    </w:p>
    <w:p w:rsidR="00086650" w:rsidRDefault="006A3026" w:rsidP="00086650">
      <w:pPr>
        <w:ind w:firstLine="567"/>
        <w:jc w:val="both"/>
      </w:pPr>
      <w:r>
        <w:t>5.</w:t>
      </w:r>
      <w:r w:rsidR="00617BB0">
        <w:t>3</w:t>
      </w:r>
      <w:r>
        <w:t>.1.</w:t>
      </w:r>
      <w:r w:rsidR="00086650">
        <w:t xml:space="preserve"> Жалоба на решения и действия (бездействие) администрации подается Главе.</w:t>
      </w:r>
    </w:p>
    <w:p w:rsidR="00086650" w:rsidRDefault="006A3026" w:rsidP="00086650">
      <w:pPr>
        <w:ind w:firstLine="567"/>
        <w:jc w:val="both"/>
      </w:pPr>
      <w:r>
        <w:t>5.</w:t>
      </w:r>
      <w:r w:rsidR="00617BB0">
        <w:t>3</w:t>
      </w:r>
      <w:r>
        <w:t>.2.</w:t>
      </w:r>
      <w:r w:rsidR="00086650">
        <w:t xml:space="preserve"> Жалоба на действия (бездействие) муниципального служащего администрации подается Главе.</w:t>
      </w:r>
    </w:p>
    <w:p w:rsidR="00086650" w:rsidRDefault="006A3026" w:rsidP="00086650">
      <w:pPr>
        <w:ind w:firstLine="567"/>
        <w:jc w:val="both"/>
      </w:pPr>
      <w:r>
        <w:t>5.</w:t>
      </w:r>
      <w:r w:rsidR="00617BB0">
        <w:t>3</w:t>
      </w:r>
      <w:r>
        <w:t>.3.</w:t>
      </w:r>
      <w:r w:rsidR="00086650">
        <w:t xml:space="preserve"> Жалобы на решения и действия (бездействие) работников ГАУ «МФЦ» подаются руководителю ГАУ «МФЦ». Жалоба на решения и действия (бездействие) ГАУ «МФЦ» подается учредителю ГАУ «МФЦ» или должностному лицу, уполномоченному нормативным правовым актом Новосибирской области. </w:t>
      </w:r>
    </w:p>
    <w:p w:rsidR="00086650" w:rsidRDefault="00086650" w:rsidP="00086650">
      <w:pPr>
        <w:shd w:val="clear" w:color="auto" w:fill="FFFFFF"/>
        <w:spacing w:line="290" w:lineRule="atLeast"/>
        <w:jc w:val="both"/>
      </w:pPr>
      <w:r>
        <w:t xml:space="preserve">        </w:t>
      </w:r>
      <w:r w:rsidR="00617BB0">
        <w:t>5.3</w:t>
      </w:r>
      <w:r>
        <w:t>.</w:t>
      </w:r>
      <w:r w:rsidR="006A3026">
        <w:t>4.</w:t>
      </w:r>
      <w:r>
        <w:t xml:space="preserve"> </w:t>
      </w:r>
      <w:r>
        <w:rPr>
          <w:rStyle w:val="blk"/>
        </w:rPr>
        <w:t>жалоба должна содержать:</w:t>
      </w:r>
    </w:p>
    <w:p w:rsidR="00086650" w:rsidRDefault="00086650" w:rsidP="00086650">
      <w:pPr>
        <w:shd w:val="clear" w:color="auto" w:fill="FFFFFF"/>
        <w:spacing w:line="290" w:lineRule="atLeast"/>
        <w:ind w:firstLine="851"/>
        <w:jc w:val="both"/>
      </w:pPr>
      <w:bookmarkStart w:id="7" w:name="dst230"/>
      <w:bookmarkEnd w:id="7"/>
      <w:r>
        <w:rPr>
          <w:rStyle w:val="blk"/>
        </w:rPr>
        <w:t xml:space="preserve">1) наименование органа, предоставляющего государственную услугу, органа, предоставляющего муниципальную услугу, должностного лица органа, </w:t>
      </w:r>
      <w:r>
        <w:rPr>
          <w:rStyle w:val="blk"/>
        </w:rPr>
        <w:lastRenderedPageBreak/>
        <w:t>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12" w:anchor="dst100352" w:history="1">
        <w:r>
          <w:rPr>
            <w:rStyle w:val="a3"/>
            <w:rFonts w:eastAsia="Calibri"/>
            <w:color w:val="auto"/>
            <w:u w:val="none"/>
          </w:rPr>
          <w:t>частью 1.1 статьи 16</w:t>
        </w:r>
      </w:hyperlink>
      <w:r>
        <w:rPr>
          <w:rStyle w:val="blk"/>
        </w:rPr>
        <w:t xml:space="preserve"> Федерального закона </w:t>
      </w:r>
      <w:r>
        <w:rPr>
          <w:shd w:val="clear" w:color="auto" w:fill="FFFFFF"/>
        </w:rPr>
        <w:t xml:space="preserve">27.07.2010 № 210-ФЗ </w:t>
      </w:r>
      <w:r>
        <w:rPr>
          <w:shd w:val="clear" w:color="auto" w:fill="FFFFFF"/>
        </w:rPr>
        <w:br/>
        <w:t>«Об организации предоставления государственных и муниципальных услуг»</w:t>
      </w:r>
      <w:r>
        <w:rPr>
          <w:rStyle w:val="blk"/>
        </w:rPr>
        <w:t>, их руководителей и (или) работников, решения и действия (бездействие) которых обжалуются;</w:t>
      </w:r>
    </w:p>
    <w:p w:rsidR="00086650" w:rsidRDefault="00086650" w:rsidP="00086650">
      <w:pPr>
        <w:shd w:val="clear" w:color="auto" w:fill="FFFFFF"/>
        <w:spacing w:line="290" w:lineRule="atLeast"/>
        <w:ind w:firstLine="851"/>
        <w:jc w:val="both"/>
      </w:pPr>
      <w:bookmarkStart w:id="8" w:name="dst114"/>
      <w:bookmarkEnd w:id="8"/>
      <w:r>
        <w:rPr>
          <w:rStyle w:val="blk"/>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86650" w:rsidRDefault="00086650" w:rsidP="00086650">
      <w:pPr>
        <w:shd w:val="clear" w:color="auto" w:fill="FFFFFF"/>
        <w:spacing w:line="290" w:lineRule="atLeast"/>
        <w:ind w:firstLine="851"/>
        <w:jc w:val="both"/>
      </w:pPr>
      <w:bookmarkStart w:id="9" w:name="dst231"/>
      <w:bookmarkEnd w:id="9"/>
      <w:r>
        <w:rPr>
          <w:rStyle w:val="blk"/>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13" w:anchor="dst100352" w:history="1">
        <w:r>
          <w:rPr>
            <w:rStyle w:val="a3"/>
            <w:rFonts w:eastAsia="Calibri"/>
            <w:color w:val="auto"/>
            <w:u w:val="none"/>
          </w:rPr>
          <w:t>частью 1.1 статьи 16</w:t>
        </w:r>
      </w:hyperlink>
      <w:r>
        <w:rPr>
          <w:rStyle w:val="blk"/>
        </w:rPr>
        <w:t xml:space="preserve">  Федерального закона </w:t>
      </w:r>
      <w:r>
        <w:rPr>
          <w:shd w:val="clear" w:color="auto" w:fill="FFFFFF"/>
        </w:rPr>
        <w:t xml:space="preserve">27.07.2010 № 210-ФЗ </w:t>
      </w:r>
      <w:r>
        <w:rPr>
          <w:shd w:val="clear" w:color="auto" w:fill="FFFFFF"/>
        </w:rPr>
        <w:br/>
        <w:t>«Об организации предоставления государственных и муниципальных услуг»</w:t>
      </w:r>
      <w:r>
        <w:rPr>
          <w:rStyle w:val="blk"/>
        </w:rPr>
        <w:t>,    их работников;</w:t>
      </w:r>
    </w:p>
    <w:p w:rsidR="00086650" w:rsidRDefault="00086650" w:rsidP="00086650">
      <w:pPr>
        <w:shd w:val="clear" w:color="auto" w:fill="FFFFFF"/>
        <w:spacing w:line="290" w:lineRule="atLeast"/>
        <w:ind w:firstLine="851"/>
        <w:jc w:val="both"/>
        <w:rPr>
          <w:shd w:val="clear" w:color="auto" w:fill="FFFFFF"/>
        </w:rPr>
      </w:pPr>
      <w:bookmarkStart w:id="10" w:name="dst232"/>
      <w:bookmarkEnd w:id="10"/>
      <w:r>
        <w:rPr>
          <w:rStyle w:val="blk"/>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14" w:anchor="dst100352" w:history="1">
        <w:r>
          <w:rPr>
            <w:rStyle w:val="a3"/>
            <w:rFonts w:eastAsia="Calibri"/>
            <w:color w:val="auto"/>
            <w:u w:val="none"/>
          </w:rPr>
          <w:t>частью 1.1 статьи 16</w:t>
        </w:r>
      </w:hyperlink>
      <w:r>
        <w:rPr>
          <w:rStyle w:val="blk"/>
        </w:rPr>
        <w:t xml:space="preserve">  Федерального закона </w:t>
      </w:r>
      <w:r>
        <w:rPr>
          <w:shd w:val="clear" w:color="auto" w:fill="FFFFFF"/>
        </w:rPr>
        <w:t xml:space="preserve">27.07.2010 № 210-ФЗ </w:t>
      </w:r>
      <w:r>
        <w:rPr>
          <w:shd w:val="clear" w:color="auto" w:fill="FFFFFF"/>
        </w:rPr>
        <w:br/>
        <w:t>«Об организации предоставления государственных и муниципальных услуг»</w:t>
      </w:r>
      <w:r>
        <w:rPr>
          <w:rStyle w:val="blk"/>
        </w:rPr>
        <w:t>, их работников. Заявителем могут быть представлены документы (при наличии), подтверждающие доводы заявителя, либо их копии.</w:t>
      </w:r>
      <w:r>
        <w:rPr>
          <w:shd w:val="clear" w:color="auto" w:fill="FFFFFF"/>
        </w:rPr>
        <w:t xml:space="preserve"> </w:t>
      </w:r>
    </w:p>
    <w:p w:rsidR="00086650" w:rsidRDefault="00086650" w:rsidP="00086650">
      <w:pPr>
        <w:shd w:val="clear" w:color="auto" w:fill="FFFFFF"/>
        <w:spacing w:line="290" w:lineRule="atLeast"/>
        <w:ind w:firstLine="851"/>
        <w:jc w:val="both"/>
      </w:pPr>
      <w:r>
        <w:rPr>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п.п.1 статьи 2.2.4.астоящей статьи, незамедлительно направляют имеющиеся материалы в органы прокуратуры.</w:t>
      </w:r>
    </w:p>
    <w:p w:rsidR="00086650" w:rsidRDefault="006A3026" w:rsidP="00086650">
      <w:pPr>
        <w:ind w:firstLine="567"/>
        <w:jc w:val="both"/>
      </w:pPr>
      <w:r>
        <w:t>5.</w:t>
      </w:r>
      <w:r w:rsidR="00617BB0">
        <w:t>4</w:t>
      </w:r>
      <w:r w:rsidR="00086650">
        <w:t>. При поступлении жалобы на решения и действия (бездействие) администрации, должностного лица администрации либо муниципального служащего в соответствии с абзацем четвертым подпункта 2.1.1 Положения, ГАУ «МФЦ» обеспечивает ее передачу в администрацию  в порядке и сроки, которые установлены соглашением о взаимодействии между ГАУ «МФЦ» и администрацией, но не позднее следующего рабочего дня со дня поступления жалобы.</w:t>
      </w:r>
    </w:p>
    <w:p w:rsidR="00086650" w:rsidRDefault="006A3026" w:rsidP="00086650">
      <w:pPr>
        <w:ind w:firstLine="567"/>
        <w:jc w:val="both"/>
      </w:pPr>
      <w:r>
        <w:t>5</w:t>
      </w:r>
      <w:r w:rsidR="00086650">
        <w:t>.</w:t>
      </w:r>
      <w:r w:rsidR="00617BB0">
        <w:t>5</w:t>
      </w:r>
      <w:r>
        <w:t>.</w:t>
      </w:r>
      <w:r w:rsidR="00086650">
        <w:t xml:space="preserve"> Жалоба на решения и (или) действия (бездействие) администрации, предоставляющей муниципальные услуги, должностных лиц администрации либо муниципальных служащих при осуществлении в отношении юридических лиц и </w:t>
      </w:r>
      <w:r w:rsidR="00086650">
        <w:lastRenderedPageBreak/>
        <w:t>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N 210-ФЗ, Положением либо в порядке, установленном антимонопольным законодательством Российской Федерации, в антимонопольный орган.</w:t>
      </w:r>
    </w:p>
    <w:p w:rsidR="00086650" w:rsidRDefault="00086650" w:rsidP="00086650">
      <w:pPr>
        <w:ind w:firstLine="567"/>
        <w:jc w:val="both"/>
      </w:pPr>
      <w:r>
        <w:t xml:space="preserve"> Особенности рассмотрения жалобы на решения и действия </w:t>
      </w:r>
    </w:p>
    <w:p w:rsidR="00086650" w:rsidRDefault="00086650" w:rsidP="00086650">
      <w:pPr>
        <w:ind w:firstLine="567"/>
        <w:jc w:val="both"/>
      </w:pPr>
      <w:r>
        <w:t xml:space="preserve">(бездействие) администрации, ее должностных лиц, муниципальных </w:t>
      </w:r>
    </w:p>
    <w:p w:rsidR="00086650" w:rsidRDefault="00086650" w:rsidP="00086650">
      <w:pPr>
        <w:ind w:firstLine="567"/>
        <w:jc w:val="both"/>
      </w:pPr>
      <w:r>
        <w:t>служащих, а также на решения и действия (бездействие) ГАУ «МФЦ» и его работников</w:t>
      </w:r>
    </w:p>
    <w:p w:rsidR="00086650" w:rsidRDefault="006A3026" w:rsidP="00086650">
      <w:pPr>
        <w:ind w:firstLine="567"/>
        <w:jc w:val="both"/>
      </w:pPr>
      <w:r>
        <w:t>5</w:t>
      </w:r>
      <w:r w:rsidR="00086650">
        <w:t>.</w:t>
      </w:r>
      <w:r w:rsidR="00617BB0">
        <w:t>6</w:t>
      </w:r>
      <w:r>
        <w:t>.</w:t>
      </w:r>
      <w:r w:rsidR="00086650">
        <w:t xml:space="preserve"> Жалоба, поступившая в администрацию, ГАУ «МФЦ», учредителю ГАУ «МФЦ», подлежит рассмотрению в течение 15 рабочих дней со дня ее регистрации, а в случае обжалования отказа администрации, должностного лица администрации, ГАУ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086650" w:rsidRDefault="006A3026" w:rsidP="00086650">
      <w:pPr>
        <w:ind w:firstLine="567"/>
        <w:jc w:val="both"/>
      </w:pPr>
      <w:r>
        <w:t>5.</w:t>
      </w:r>
      <w:r w:rsidR="00617BB0">
        <w:t>7</w:t>
      </w:r>
      <w:r>
        <w:t>.</w:t>
      </w:r>
      <w:r w:rsidR="00086650">
        <w:t xml:space="preserve"> По результатам рассмотрения жалобы принимается одно из следующих решений:</w:t>
      </w:r>
    </w:p>
    <w:p w:rsidR="00086650" w:rsidRDefault="00086650" w:rsidP="00086650">
      <w:pPr>
        <w:ind w:firstLine="567"/>
        <w:jc w:val="both"/>
      </w:pPr>
      <w:r>
        <w:t>- жалоба удовлетворяется, в том числе в форме отмены принятого решения, исправления опечаток и ошибок в выданных в результате предоставления муниципальных услуг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органами местного самоуправления Устюжанинский сельсовет Ордынского района Новосибирской области;</w:t>
      </w:r>
    </w:p>
    <w:p w:rsidR="00086650" w:rsidRDefault="00086650" w:rsidP="00086650">
      <w:pPr>
        <w:ind w:firstLine="567"/>
        <w:jc w:val="both"/>
      </w:pPr>
      <w:r>
        <w:t>- в удовлетворении жалобы отказывается.</w:t>
      </w:r>
    </w:p>
    <w:p w:rsidR="00086650" w:rsidRDefault="00086650" w:rsidP="00086650">
      <w:pPr>
        <w:ind w:firstLine="567"/>
        <w:jc w:val="both"/>
      </w:pPr>
    </w:p>
    <w:p w:rsidR="00086650" w:rsidRDefault="006A3026" w:rsidP="00086650">
      <w:pPr>
        <w:ind w:firstLine="567"/>
        <w:jc w:val="both"/>
      </w:pPr>
      <w:r>
        <w:t>5</w:t>
      </w:r>
      <w:r w:rsidR="00086650">
        <w:t>.</w:t>
      </w:r>
      <w:r w:rsidR="00617BB0">
        <w:t>8</w:t>
      </w:r>
      <w:r>
        <w:t>.</w:t>
      </w:r>
      <w:r w:rsidR="00086650">
        <w:t xml:space="preserve"> Не позднее дня, следующего за днем принятия решения, указанного в пункте 3.2 Положения,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86650" w:rsidRDefault="00086650" w:rsidP="00086650">
      <w:pPr>
        <w:ind w:firstLine="567"/>
        <w:jc w:val="both"/>
      </w:pPr>
    </w:p>
    <w:p w:rsidR="00086650" w:rsidRDefault="006A3026" w:rsidP="00086650">
      <w:pPr>
        <w:ind w:firstLine="567"/>
        <w:jc w:val="both"/>
      </w:pPr>
      <w:r>
        <w:t>5</w:t>
      </w:r>
      <w:r w:rsidR="00086650">
        <w:t>.</w:t>
      </w:r>
      <w:r w:rsidR="00617BB0">
        <w:t>8</w:t>
      </w:r>
      <w:r w:rsidR="00086650">
        <w:t xml:space="preserve">.1. В случае признания жалобы подлежащей удовлетворению в ответе заявителю, указанном в пункте </w:t>
      </w:r>
      <w:r w:rsidR="00617BB0">
        <w:t>5</w:t>
      </w:r>
      <w:r w:rsidR="00086650">
        <w:t>.</w:t>
      </w:r>
      <w:r w:rsidR="00617BB0">
        <w:t>8</w:t>
      </w:r>
      <w:r w:rsidR="00086650">
        <w:t xml:space="preserve"> </w:t>
      </w:r>
      <w:r w:rsidR="00617BB0">
        <w:t>административного регламента</w:t>
      </w:r>
      <w:r w:rsidR="00086650">
        <w:t>, дается информация о действиях, осуществляемых администрацией, многофункциональным центром, в целях незамедлительного устранения выявленных нарушений при оказании муниципальной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(государственной) услуги</w:t>
      </w:r>
    </w:p>
    <w:p w:rsidR="00086650" w:rsidRDefault="00086650" w:rsidP="00086650">
      <w:pPr>
        <w:ind w:firstLine="567"/>
        <w:jc w:val="both"/>
      </w:pPr>
    </w:p>
    <w:p w:rsidR="00086650" w:rsidRDefault="006A3026" w:rsidP="00086650">
      <w:pPr>
        <w:ind w:firstLine="567"/>
        <w:jc w:val="both"/>
      </w:pPr>
      <w:r>
        <w:t>5.</w:t>
      </w:r>
      <w:r w:rsidR="00617BB0">
        <w:t>8</w:t>
      </w:r>
      <w:r>
        <w:t>.</w:t>
      </w:r>
      <w:r w:rsidR="00086650">
        <w:t>2. В случае признания жалобы не подлежащей удовлетворению в ответе заявителю, указанном в пункте</w:t>
      </w:r>
      <w:r w:rsidR="00617BB0">
        <w:t xml:space="preserve"> 5.7 административного регламента</w:t>
      </w:r>
      <w:r w:rsidR="00086650">
        <w:t xml:space="preserve">, даются аргументированные разъяснения о причинах принятого решения, а также информация о порядке обжалования принятого решения. </w:t>
      </w:r>
    </w:p>
    <w:p w:rsidR="00086650" w:rsidRDefault="00086650" w:rsidP="00086650">
      <w:pPr>
        <w:ind w:firstLine="567"/>
        <w:jc w:val="both"/>
      </w:pPr>
    </w:p>
    <w:p w:rsidR="00086650" w:rsidRDefault="006A3026" w:rsidP="00086650">
      <w:pPr>
        <w:ind w:firstLine="567"/>
        <w:jc w:val="both"/>
      </w:pPr>
      <w:r>
        <w:t>5.</w:t>
      </w:r>
      <w:r w:rsidR="00617BB0">
        <w:t>9</w:t>
      </w:r>
      <w:r w:rsidR="00086650">
        <w:t>. В письменном ответе по результатам рассмотрения жалобы указывается:</w:t>
      </w:r>
    </w:p>
    <w:p w:rsidR="00086650" w:rsidRDefault="00086650" w:rsidP="00086650">
      <w:pPr>
        <w:ind w:firstLine="567"/>
        <w:jc w:val="both"/>
      </w:pPr>
    </w:p>
    <w:p w:rsidR="00617BB0" w:rsidRDefault="00086650" w:rsidP="00086650">
      <w:pPr>
        <w:ind w:firstLine="567"/>
        <w:jc w:val="both"/>
      </w:pPr>
      <w:r>
        <w:t xml:space="preserve">наименование органа местного самоуправления, рассмотревшего жалобу, должность, фамилия, имя, отчество (при наличии) должностного лица администрации, принявшего решение по жалобе; наименование учредителя ГАУ «МФЦ» либо должность, фамилия, имя, отчество (при наличии) руководителя ГАУ «МФЦ» или должностного лица, уполномоченного нормативным правовым актом Новосибирской области (при рассмотрении жалобы, поданной в соответствии с </w:t>
      </w:r>
    </w:p>
    <w:p w:rsidR="00086650" w:rsidRDefault="00086650" w:rsidP="00086650">
      <w:pPr>
        <w:ind w:firstLine="567"/>
        <w:jc w:val="both"/>
      </w:pPr>
      <w:r>
        <w:t>п</w:t>
      </w:r>
      <w:r w:rsidR="00617BB0">
        <w:t xml:space="preserve">. «в» п.п. 5.2.1. административного регламента </w:t>
      </w:r>
      <w:r>
        <w:t>);</w:t>
      </w:r>
    </w:p>
    <w:p w:rsidR="00086650" w:rsidRDefault="00086650" w:rsidP="00086650">
      <w:pPr>
        <w:ind w:firstLine="567"/>
      </w:pPr>
    </w:p>
    <w:p w:rsidR="00086650" w:rsidRDefault="00086650" w:rsidP="00086650">
      <w:pPr>
        <w:ind w:firstLine="567"/>
      </w:pPr>
      <w:r>
        <w:t>номер, дата, место принятия решения, включая сведения о должностном       лице, решение или действие (бездействие) которого обжалуется;</w:t>
      </w:r>
    </w:p>
    <w:p w:rsidR="00086650" w:rsidRDefault="00086650" w:rsidP="00086650">
      <w:pPr>
        <w:ind w:firstLine="567"/>
      </w:pPr>
      <w:r>
        <w:t>фамилия, имя, отчество (при наличии) или наименование заявителя;</w:t>
      </w:r>
    </w:p>
    <w:p w:rsidR="00086650" w:rsidRDefault="00086650" w:rsidP="00086650">
      <w:pPr>
        <w:ind w:firstLine="567"/>
      </w:pPr>
      <w:r>
        <w:t>основания для принятия решения по жалобе;</w:t>
      </w:r>
    </w:p>
    <w:p w:rsidR="00086650" w:rsidRDefault="00086650" w:rsidP="00086650">
      <w:pPr>
        <w:ind w:firstLine="567"/>
      </w:pPr>
      <w:r>
        <w:t>принятое по жалобе решение;</w:t>
      </w:r>
    </w:p>
    <w:p w:rsidR="00086650" w:rsidRDefault="00086650" w:rsidP="00086650">
      <w:pPr>
        <w:ind w:firstLine="567"/>
        <w:jc w:val="both"/>
      </w:pPr>
      <w:r>
        <w:t>если жалоба признана обоснованной, - сроки устранения выявленных нарушений, в том числе срок предоставления муниципальной (государственной) услуги;</w:t>
      </w:r>
    </w:p>
    <w:p w:rsidR="00086650" w:rsidRDefault="00086650" w:rsidP="00086650">
      <w:pPr>
        <w:ind w:firstLine="567"/>
        <w:jc w:val="both"/>
      </w:pPr>
      <w:r>
        <w:t>сведения о порядке обжалования принятого по жалобе решения.</w:t>
      </w:r>
    </w:p>
    <w:p w:rsidR="00086650" w:rsidRDefault="00086650" w:rsidP="00086650">
      <w:pPr>
        <w:ind w:firstLine="567"/>
        <w:jc w:val="both"/>
      </w:pPr>
    </w:p>
    <w:p w:rsidR="00086650" w:rsidRDefault="006A3026" w:rsidP="00086650">
      <w:pPr>
        <w:ind w:firstLine="567"/>
        <w:jc w:val="both"/>
      </w:pPr>
      <w:r>
        <w:t>5</w:t>
      </w:r>
      <w:r w:rsidR="00086650">
        <w:t>.</w:t>
      </w:r>
      <w:r>
        <w:t>1</w:t>
      </w:r>
      <w:r w:rsidR="00617BB0">
        <w:t>0</w:t>
      </w:r>
      <w:r>
        <w:t>.</w:t>
      </w:r>
      <w:r w:rsidR="00086650">
        <w:t xml:space="preserve">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086650" w:rsidRDefault="00086650" w:rsidP="00086650">
      <w:pPr>
        <w:ind w:firstLine="567"/>
        <w:jc w:val="both"/>
      </w:pPr>
    </w:p>
    <w:p w:rsidR="00086650" w:rsidRDefault="00086650" w:rsidP="00086650">
      <w:pPr>
        <w:ind w:firstLine="567"/>
        <w:jc w:val="both"/>
      </w:pPr>
      <w: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наделенное полномочиями по рассмотрению жалоб в соответствии с пунктом</w:t>
      </w:r>
      <w:r w:rsidR="00617BB0">
        <w:t xml:space="preserve"> 5.3. административного регламента</w:t>
      </w:r>
      <w:r>
        <w:t>,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086650" w:rsidRDefault="00086650" w:rsidP="00086650">
      <w:pPr>
        <w:ind w:firstLine="567"/>
        <w:jc w:val="both"/>
      </w:pPr>
    </w:p>
    <w:p w:rsidR="00086650" w:rsidRDefault="00086650" w:rsidP="00086650">
      <w:pPr>
        <w:ind w:firstLine="567"/>
        <w:jc w:val="both"/>
      </w:pPr>
      <w:r>
        <w:t xml:space="preserve">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наделенное полномочиями по рассмотрению жалоб в соответствии с пунктом </w:t>
      </w:r>
      <w:r w:rsidR="00617BB0">
        <w:t>5.3. административного регламента</w:t>
      </w:r>
      <w:r>
        <w:t>,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О данном решении уведомляется заявитель, направивший жалобу.</w:t>
      </w:r>
    </w:p>
    <w:p w:rsidR="00086650" w:rsidRDefault="00086650" w:rsidP="00086650">
      <w:pPr>
        <w:ind w:firstLine="567"/>
        <w:jc w:val="both"/>
      </w:pPr>
    </w:p>
    <w:p w:rsidR="00086650" w:rsidRDefault="00086650" w:rsidP="00086650">
      <w:pPr>
        <w:ind w:firstLine="567"/>
        <w:jc w:val="both"/>
      </w:pPr>
      <w:r>
        <w:lastRenderedPageBreak/>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086650" w:rsidRDefault="00086650" w:rsidP="00086650">
      <w:pPr>
        <w:ind w:firstLine="567"/>
        <w:jc w:val="both"/>
      </w:pPr>
    </w:p>
    <w:p w:rsidR="00086650" w:rsidRDefault="00086650" w:rsidP="00086650">
      <w:pPr>
        <w:ind w:firstLine="567"/>
        <w:jc w:val="both"/>
      </w:pPr>
      <w:r>
        <w:t>Если в жалобе не указаны фамилия (наименование) заявителя, направившего жалобу, или почтовый адрес (адрес местонахождения),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со всеми имеющимися материалами подлежит незамедлительному направлению в органы прокуратуры, а также государственные органы в соответствии с их компетенцией.</w:t>
      </w:r>
    </w:p>
    <w:p w:rsidR="00086650" w:rsidRDefault="00086650" w:rsidP="00086650">
      <w:pPr>
        <w:ind w:firstLine="567"/>
        <w:jc w:val="both"/>
      </w:pPr>
    </w:p>
    <w:p w:rsidR="00086650" w:rsidRDefault="00086650" w:rsidP="00086650">
      <w:pPr>
        <w:ind w:firstLine="567"/>
        <w:jc w:val="both"/>
      </w:pPr>
    </w:p>
    <w:p w:rsidR="00086650" w:rsidRDefault="00086650" w:rsidP="00086650">
      <w:pPr>
        <w:ind w:firstLine="567"/>
        <w:jc w:val="both"/>
      </w:pPr>
    </w:p>
    <w:p w:rsidR="00086650" w:rsidRDefault="00086650" w:rsidP="00086650">
      <w:pPr>
        <w:ind w:firstLine="567"/>
        <w:jc w:val="both"/>
      </w:pPr>
      <w: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086650" w:rsidRDefault="00086650" w:rsidP="00086650">
      <w:pPr>
        <w:ind w:firstLine="567"/>
        <w:jc w:val="both"/>
      </w:pPr>
    </w:p>
    <w:p w:rsidR="00086650" w:rsidRDefault="00086650" w:rsidP="00086650">
      <w:pPr>
        <w:ind w:firstLine="567"/>
        <w:jc w:val="both"/>
      </w:pPr>
    </w:p>
    <w:p w:rsidR="005E7965" w:rsidRDefault="005E7965">
      <w:pPr>
        <w:ind w:firstLine="709"/>
        <w:jc w:val="both"/>
      </w:pPr>
    </w:p>
    <w:p w:rsidR="00F32AE2" w:rsidRDefault="00F47B80" w:rsidP="00F32AE2">
      <w:r>
        <w:t xml:space="preserve">                                __________________________________________</w:t>
      </w:r>
    </w:p>
    <w:p w:rsidR="00F32AE2" w:rsidRDefault="00F32AE2" w:rsidP="00F32AE2"/>
    <w:p w:rsidR="00F32AE2" w:rsidRDefault="00F32AE2" w:rsidP="00F32AE2"/>
    <w:p w:rsidR="00F32AE2" w:rsidRDefault="00F32AE2" w:rsidP="00F32AE2"/>
    <w:p w:rsidR="00F32AE2" w:rsidRDefault="00F32AE2" w:rsidP="00F32AE2"/>
    <w:p w:rsidR="00F32AE2" w:rsidRDefault="00F32AE2" w:rsidP="00F32AE2"/>
    <w:p w:rsidR="00F32AE2" w:rsidRDefault="00F32AE2" w:rsidP="00F32AE2"/>
    <w:p w:rsidR="00F32AE2" w:rsidRDefault="00F32AE2" w:rsidP="00F32AE2"/>
    <w:p w:rsidR="00F32AE2" w:rsidRDefault="00F32AE2" w:rsidP="00F32AE2"/>
    <w:sectPr w:rsidR="00F32AE2" w:rsidSect="00A2341D">
      <w:footerReference w:type="default" r:id="rId15"/>
      <w:pgSz w:w="11906" w:h="16838"/>
      <w:pgMar w:top="568"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5BE" w:rsidRDefault="009F65BE">
      <w:r>
        <w:separator/>
      </w:r>
    </w:p>
  </w:endnote>
  <w:endnote w:type="continuationSeparator" w:id="1">
    <w:p w:rsidR="009F65BE" w:rsidRDefault="009F65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8BF" w:rsidRDefault="000248BF" w:rsidP="00F32AE2">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5BE" w:rsidRDefault="009F65BE">
      <w:r>
        <w:separator/>
      </w:r>
    </w:p>
  </w:footnote>
  <w:footnote w:type="continuationSeparator" w:id="1">
    <w:p w:rsidR="009F65BE" w:rsidRDefault="009F65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85A6B944">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F9F0169E">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E96EAC8E">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4A924DA6">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3468C7FA">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6B86968A">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B7A83CE8">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FBEE6E3C">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511E5B24">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1B163E2E"/>
    <w:multiLevelType w:val="multilevel"/>
    <w:tmpl w:val="754A2CC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
    <w:nsid w:val="22D455BE"/>
    <w:multiLevelType w:val="multilevel"/>
    <w:tmpl w:val="26C2290E"/>
    <w:lvl w:ilvl="0">
      <w:start w:val="2"/>
      <w:numFmt w:val="decimal"/>
      <w:lvlText w:val="%1."/>
      <w:lvlJc w:val="left"/>
      <w:pPr>
        <w:ind w:left="648" w:hanging="648"/>
      </w:pPr>
      <w:rPr>
        <w:rFonts w:hint="default"/>
      </w:rPr>
    </w:lvl>
    <w:lvl w:ilvl="1">
      <w:start w:val="2"/>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4">
    <w:nsid w:val="51A3287A"/>
    <w:multiLevelType w:val="hybridMultilevel"/>
    <w:tmpl w:val="0AE8C41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rsids>
    <w:rsidRoot w:val="00A77B3E"/>
    <w:rsid w:val="00021798"/>
    <w:rsid w:val="000248BF"/>
    <w:rsid w:val="00027536"/>
    <w:rsid w:val="00030633"/>
    <w:rsid w:val="000514F7"/>
    <w:rsid w:val="00076EAD"/>
    <w:rsid w:val="00085BF1"/>
    <w:rsid w:val="00086650"/>
    <w:rsid w:val="000944B1"/>
    <w:rsid w:val="000A2F4F"/>
    <w:rsid w:val="000B0921"/>
    <w:rsid w:val="000B639D"/>
    <w:rsid w:val="000D379A"/>
    <w:rsid w:val="000D4E7D"/>
    <w:rsid w:val="000E346A"/>
    <w:rsid w:val="000E3E3D"/>
    <w:rsid w:val="001019D3"/>
    <w:rsid w:val="00133564"/>
    <w:rsid w:val="00201CB8"/>
    <w:rsid w:val="00204859"/>
    <w:rsid w:val="00214F1D"/>
    <w:rsid w:val="00215005"/>
    <w:rsid w:val="00237EBB"/>
    <w:rsid w:val="002660CF"/>
    <w:rsid w:val="00291EBD"/>
    <w:rsid w:val="002A6680"/>
    <w:rsid w:val="002B11FF"/>
    <w:rsid w:val="002B551F"/>
    <w:rsid w:val="002D47C0"/>
    <w:rsid w:val="003221E3"/>
    <w:rsid w:val="003234A7"/>
    <w:rsid w:val="003312F8"/>
    <w:rsid w:val="00356444"/>
    <w:rsid w:val="00366E2A"/>
    <w:rsid w:val="00376D78"/>
    <w:rsid w:val="003B67FC"/>
    <w:rsid w:val="003C0118"/>
    <w:rsid w:val="003D29EE"/>
    <w:rsid w:val="00412EB4"/>
    <w:rsid w:val="00423227"/>
    <w:rsid w:val="0045430A"/>
    <w:rsid w:val="004B010F"/>
    <w:rsid w:val="004B4C70"/>
    <w:rsid w:val="004F2253"/>
    <w:rsid w:val="0056446F"/>
    <w:rsid w:val="005E528A"/>
    <w:rsid w:val="005E5E91"/>
    <w:rsid w:val="005E7965"/>
    <w:rsid w:val="00617BB0"/>
    <w:rsid w:val="00623BCF"/>
    <w:rsid w:val="00623D5F"/>
    <w:rsid w:val="006562F2"/>
    <w:rsid w:val="006A3026"/>
    <w:rsid w:val="006A4856"/>
    <w:rsid w:val="006A4B56"/>
    <w:rsid w:val="006B6026"/>
    <w:rsid w:val="006C2BC5"/>
    <w:rsid w:val="006C4099"/>
    <w:rsid w:val="006D6AE6"/>
    <w:rsid w:val="006D7283"/>
    <w:rsid w:val="00715B6A"/>
    <w:rsid w:val="00756041"/>
    <w:rsid w:val="00780E34"/>
    <w:rsid w:val="0078667C"/>
    <w:rsid w:val="007A0485"/>
    <w:rsid w:val="007A5279"/>
    <w:rsid w:val="007E6C41"/>
    <w:rsid w:val="007F1BD8"/>
    <w:rsid w:val="008045F3"/>
    <w:rsid w:val="00813684"/>
    <w:rsid w:val="00843345"/>
    <w:rsid w:val="00844C30"/>
    <w:rsid w:val="00864636"/>
    <w:rsid w:val="00890F6C"/>
    <w:rsid w:val="008F5581"/>
    <w:rsid w:val="009124F8"/>
    <w:rsid w:val="00935509"/>
    <w:rsid w:val="00936F78"/>
    <w:rsid w:val="00942DA0"/>
    <w:rsid w:val="00942FB3"/>
    <w:rsid w:val="00957D47"/>
    <w:rsid w:val="009617B1"/>
    <w:rsid w:val="00983BA5"/>
    <w:rsid w:val="00990615"/>
    <w:rsid w:val="009A04C0"/>
    <w:rsid w:val="009E0BC9"/>
    <w:rsid w:val="009F65BE"/>
    <w:rsid w:val="00A07A45"/>
    <w:rsid w:val="00A13B47"/>
    <w:rsid w:val="00A22191"/>
    <w:rsid w:val="00A2341D"/>
    <w:rsid w:val="00A5171C"/>
    <w:rsid w:val="00A571FE"/>
    <w:rsid w:val="00A77B3E"/>
    <w:rsid w:val="00AB4871"/>
    <w:rsid w:val="00AB65B6"/>
    <w:rsid w:val="00AD3F2D"/>
    <w:rsid w:val="00AE6080"/>
    <w:rsid w:val="00B14601"/>
    <w:rsid w:val="00B66BD3"/>
    <w:rsid w:val="00B732FB"/>
    <w:rsid w:val="00B80B95"/>
    <w:rsid w:val="00B96111"/>
    <w:rsid w:val="00BA55A5"/>
    <w:rsid w:val="00BB5AEA"/>
    <w:rsid w:val="00BE2373"/>
    <w:rsid w:val="00BF3995"/>
    <w:rsid w:val="00BF4233"/>
    <w:rsid w:val="00BF7EC3"/>
    <w:rsid w:val="00C0521D"/>
    <w:rsid w:val="00C2547B"/>
    <w:rsid w:val="00C55D24"/>
    <w:rsid w:val="00C77E87"/>
    <w:rsid w:val="00CA0500"/>
    <w:rsid w:val="00CA4FFC"/>
    <w:rsid w:val="00CB016C"/>
    <w:rsid w:val="00CC2335"/>
    <w:rsid w:val="00CD7FFC"/>
    <w:rsid w:val="00CE40BD"/>
    <w:rsid w:val="00D15CC4"/>
    <w:rsid w:val="00D47F2E"/>
    <w:rsid w:val="00DB6937"/>
    <w:rsid w:val="00DE29DF"/>
    <w:rsid w:val="00DF0AFC"/>
    <w:rsid w:val="00E04AF0"/>
    <w:rsid w:val="00E46C5D"/>
    <w:rsid w:val="00E629BF"/>
    <w:rsid w:val="00E65A3A"/>
    <w:rsid w:val="00E82BD7"/>
    <w:rsid w:val="00E850D7"/>
    <w:rsid w:val="00EB7455"/>
    <w:rsid w:val="00EF4744"/>
    <w:rsid w:val="00EF71BB"/>
    <w:rsid w:val="00F07730"/>
    <w:rsid w:val="00F07F9A"/>
    <w:rsid w:val="00F2334C"/>
    <w:rsid w:val="00F32AE2"/>
    <w:rsid w:val="00F47B80"/>
    <w:rsid w:val="00F62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11FF"/>
    <w:rPr>
      <w:color w:val="000000"/>
      <w:sz w:val="28"/>
      <w:szCs w:val="28"/>
    </w:rPr>
  </w:style>
  <w:style w:type="paragraph" w:styleId="1">
    <w:name w:val="heading 1"/>
    <w:basedOn w:val="a"/>
    <w:next w:val="a"/>
    <w:qFormat/>
    <w:rsid w:val="00EF7B96"/>
    <w:pPr>
      <w:spacing w:before="240" w:after="60"/>
      <w:outlineLvl w:val="0"/>
    </w:pPr>
    <w:rPr>
      <w:rFonts w:ascii="Arial" w:eastAsia="Arial" w:hAnsi="Arial" w:cs="Arial"/>
      <w:b/>
      <w:bCs/>
      <w:sz w:val="32"/>
      <w:szCs w:val="32"/>
    </w:rPr>
  </w:style>
  <w:style w:type="paragraph" w:styleId="2">
    <w:name w:val="heading 2"/>
    <w:basedOn w:val="a"/>
    <w:next w:val="a"/>
    <w:qFormat/>
    <w:rsid w:val="00EF7B96"/>
    <w:pPr>
      <w:jc w:val="center"/>
      <w:outlineLvl w:val="1"/>
    </w:pPr>
  </w:style>
  <w:style w:type="paragraph" w:styleId="3">
    <w:name w:val="heading 3"/>
    <w:basedOn w:val="a"/>
    <w:next w:val="a"/>
    <w:qFormat/>
    <w:rsid w:val="00EF7B96"/>
    <w:pPr>
      <w:ind w:left="851"/>
      <w:outlineLvl w:val="2"/>
    </w:pPr>
  </w:style>
  <w:style w:type="paragraph" w:styleId="4">
    <w:name w:val="heading 4"/>
    <w:basedOn w:val="a"/>
    <w:next w:val="a"/>
    <w:qFormat/>
    <w:rsid w:val="00EF7B96"/>
    <w:pPr>
      <w:spacing w:before="240" w:after="60"/>
      <w:outlineLvl w:val="3"/>
    </w:pPr>
    <w:rPr>
      <w:b/>
      <w:bCs/>
    </w:rPr>
  </w:style>
  <w:style w:type="paragraph" w:styleId="5">
    <w:name w:val="heading 5"/>
    <w:basedOn w:val="a"/>
    <w:next w:val="a"/>
    <w:qFormat/>
    <w:rsid w:val="00EF7B96"/>
    <w:pPr>
      <w:ind w:firstLine="709"/>
      <w:jc w:val="right"/>
      <w:outlineLvl w:val="4"/>
    </w:pPr>
  </w:style>
  <w:style w:type="paragraph" w:styleId="6">
    <w:name w:val="heading 6"/>
    <w:basedOn w:val="a"/>
    <w:next w:val="a"/>
    <w:qFormat/>
    <w:rsid w:val="00EF7B96"/>
    <w:pPr>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D3F2D"/>
    <w:rPr>
      <w:color w:val="0000FF"/>
      <w:u w:val="single"/>
    </w:rPr>
  </w:style>
  <w:style w:type="character" w:styleId="a4">
    <w:name w:val="FollowedHyperlink"/>
    <w:rsid w:val="00AD3F2D"/>
    <w:rPr>
      <w:color w:val="800080"/>
      <w:u w:val="single"/>
    </w:rPr>
  </w:style>
  <w:style w:type="paragraph" w:styleId="a5">
    <w:name w:val="header"/>
    <w:basedOn w:val="a"/>
    <w:link w:val="a6"/>
    <w:rsid w:val="00F32AE2"/>
    <w:pPr>
      <w:tabs>
        <w:tab w:val="center" w:pos="4677"/>
        <w:tab w:val="right" w:pos="9355"/>
      </w:tabs>
    </w:pPr>
  </w:style>
  <w:style w:type="character" w:customStyle="1" w:styleId="a6">
    <w:name w:val="Верхний колонтитул Знак"/>
    <w:link w:val="a5"/>
    <w:rsid w:val="00F32AE2"/>
    <w:rPr>
      <w:color w:val="000000"/>
      <w:sz w:val="28"/>
      <w:szCs w:val="28"/>
    </w:rPr>
  </w:style>
  <w:style w:type="paragraph" w:styleId="a7">
    <w:name w:val="footer"/>
    <w:basedOn w:val="a"/>
    <w:link w:val="a8"/>
    <w:rsid w:val="00F32AE2"/>
    <w:pPr>
      <w:tabs>
        <w:tab w:val="center" w:pos="4677"/>
        <w:tab w:val="right" w:pos="9355"/>
      </w:tabs>
    </w:pPr>
  </w:style>
  <w:style w:type="character" w:customStyle="1" w:styleId="a8">
    <w:name w:val="Нижний колонтитул Знак"/>
    <w:link w:val="a7"/>
    <w:rsid w:val="00F32AE2"/>
    <w:rPr>
      <w:color w:val="000000"/>
      <w:sz w:val="28"/>
      <w:szCs w:val="28"/>
    </w:rPr>
  </w:style>
  <w:style w:type="character" w:styleId="a9">
    <w:name w:val="Strong"/>
    <w:qFormat/>
    <w:rsid w:val="00843345"/>
    <w:rPr>
      <w:b/>
      <w:bCs/>
    </w:rPr>
  </w:style>
  <w:style w:type="paragraph" w:customStyle="1" w:styleId="f">
    <w:name w:val="f"/>
    <w:basedOn w:val="a"/>
    <w:rsid w:val="00843345"/>
    <w:pPr>
      <w:spacing w:before="100" w:beforeAutospacing="1" w:after="100" w:afterAutospacing="1"/>
    </w:pPr>
    <w:rPr>
      <w:color w:val="auto"/>
      <w:sz w:val="24"/>
      <w:szCs w:val="24"/>
    </w:rPr>
  </w:style>
  <w:style w:type="paragraph" w:styleId="aa">
    <w:name w:val="Document Map"/>
    <w:basedOn w:val="a"/>
    <w:semiHidden/>
    <w:rsid w:val="009124F8"/>
    <w:pPr>
      <w:shd w:val="clear" w:color="auto" w:fill="000080"/>
    </w:pPr>
    <w:rPr>
      <w:rFonts w:ascii="Tahoma" w:hAnsi="Tahoma" w:cs="Tahoma"/>
      <w:sz w:val="20"/>
      <w:szCs w:val="20"/>
    </w:rPr>
  </w:style>
  <w:style w:type="paragraph" w:customStyle="1" w:styleId="ConsPlusNormal">
    <w:name w:val="ConsPlusNormal"/>
    <w:link w:val="ConsPlusNormal0"/>
    <w:rsid w:val="009124F8"/>
    <w:pPr>
      <w:widowControl w:val="0"/>
      <w:autoSpaceDE w:val="0"/>
      <w:autoSpaceDN w:val="0"/>
      <w:adjustRightInd w:val="0"/>
      <w:ind w:firstLine="720"/>
    </w:pPr>
    <w:rPr>
      <w:rFonts w:ascii="Arial" w:hAnsi="Arial" w:cs="Arial"/>
    </w:rPr>
  </w:style>
  <w:style w:type="paragraph" w:styleId="ab">
    <w:name w:val="List Paragraph"/>
    <w:basedOn w:val="a"/>
    <w:uiPriority w:val="34"/>
    <w:qFormat/>
    <w:rsid w:val="009A04C0"/>
    <w:pPr>
      <w:spacing w:after="200" w:line="276" w:lineRule="auto"/>
      <w:ind w:left="720"/>
      <w:contextualSpacing/>
    </w:pPr>
    <w:rPr>
      <w:rFonts w:ascii="Calibri" w:eastAsia="Calibri" w:hAnsi="Calibri"/>
      <w:color w:val="auto"/>
      <w:sz w:val="22"/>
      <w:szCs w:val="22"/>
      <w:lang w:eastAsia="en-US"/>
    </w:rPr>
  </w:style>
  <w:style w:type="character" w:customStyle="1" w:styleId="ConsPlusNormal0">
    <w:name w:val="ConsPlusNormal Знак"/>
    <w:link w:val="ConsPlusNormal"/>
    <w:locked/>
    <w:rsid w:val="009A04C0"/>
    <w:rPr>
      <w:rFonts w:ascii="Arial" w:hAnsi="Arial" w:cs="Arial"/>
      <w:lang w:val="ru-RU" w:eastAsia="ru-RU" w:bidi="ar-SA"/>
    </w:rPr>
  </w:style>
  <w:style w:type="paragraph" w:styleId="30">
    <w:name w:val="Body Text 3"/>
    <w:basedOn w:val="a"/>
    <w:link w:val="31"/>
    <w:uiPriority w:val="99"/>
    <w:unhideWhenUsed/>
    <w:rsid w:val="009A04C0"/>
    <w:pPr>
      <w:spacing w:after="120" w:line="276" w:lineRule="auto"/>
    </w:pPr>
    <w:rPr>
      <w:rFonts w:ascii="Calibri" w:hAnsi="Calibri"/>
      <w:color w:val="auto"/>
      <w:sz w:val="16"/>
      <w:szCs w:val="16"/>
    </w:rPr>
  </w:style>
  <w:style w:type="character" w:customStyle="1" w:styleId="31">
    <w:name w:val="Основной текст 3 Знак"/>
    <w:basedOn w:val="a0"/>
    <w:link w:val="30"/>
    <w:uiPriority w:val="99"/>
    <w:rsid w:val="009A04C0"/>
    <w:rPr>
      <w:rFonts w:ascii="Calibri" w:eastAsia="Times New Roman" w:hAnsi="Calibri" w:cs="Times New Roman"/>
      <w:sz w:val="16"/>
      <w:szCs w:val="16"/>
    </w:rPr>
  </w:style>
  <w:style w:type="paragraph" w:styleId="ac">
    <w:name w:val="Normal (Web)"/>
    <w:basedOn w:val="a"/>
    <w:uiPriority w:val="99"/>
    <w:rsid w:val="004F2253"/>
    <w:pPr>
      <w:spacing w:before="100" w:beforeAutospacing="1" w:after="100" w:afterAutospacing="1"/>
    </w:pPr>
    <w:rPr>
      <w:color w:val="auto"/>
      <w:sz w:val="24"/>
      <w:szCs w:val="24"/>
    </w:rPr>
  </w:style>
  <w:style w:type="paragraph" w:styleId="ad">
    <w:name w:val="Balloon Text"/>
    <w:basedOn w:val="a"/>
    <w:link w:val="ae"/>
    <w:rsid w:val="00423227"/>
    <w:rPr>
      <w:rFonts w:ascii="Tahoma" w:hAnsi="Tahoma" w:cs="Tahoma"/>
      <w:sz w:val="16"/>
      <w:szCs w:val="16"/>
    </w:rPr>
  </w:style>
  <w:style w:type="character" w:customStyle="1" w:styleId="ae">
    <w:name w:val="Текст выноски Знак"/>
    <w:basedOn w:val="a0"/>
    <w:link w:val="ad"/>
    <w:rsid w:val="00423227"/>
    <w:rPr>
      <w:rFonts w:ascii="Tahoma" w:hAnsi="Tahoma" w:cs="Tahoma"/>
      <w:color w:val="000000"/>
      <w:sz w:val="16"/>
      <w:szCs w:val="16"/>
    </w:rPr>
  </w:style>
  <w:style w:type="paragraph" w:styleId="af">
    <w:name w:val="No Spacing"/>
    <w:uiPriority w:val="1"/>
    <w:qFormat/>
    <w:rsid w:val="00C2547B"/>
    <w:rPr>
      <w:color w:val="000000"/>
      <w:sz w:val="28"/>
      <w:szCs w:val="28"/>
    </w:rPr>
  </w:style>
  <w:style w:type="character" w:customStyle="1" w:styleId="blk">
    <w:name w:val="blk"/>
    <w:basedOn w:val="a0"/>
    <w:rsid w:val="000866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5384365">
      <w:bodyDiv w:val="1"/>
      <w:marLeft w:val="0"/>
      <w:marRight w:val="0"/>
      <w:marTop w:val="0"/>
      <w:marBottom w:val="0"/>
      <w:divBdr>
        <w:top w:val="none" w:sz="0" w:space="0" w:color="auto"/>
        <w:left w:val="none" w:sz="0" w:space="0" w:color="auto"/>
        <w:bottom w:val="none" w:sz="0" w:space="0" w:color="auto"/>
        <w:right w:val="none" w:sz="0" w:space="0" w:color="auto"/>
      </w:divBdr>
    </w:div>
    <w:div w:id="1006130082">
      <w:bodyDiv w:val="1"/>
      <w:marLeft w:val="0"/>
      <w:marRight w:val="0"/>
      <w:marTop w:val="0"/>
      <w:marBottom w:val="0"/>
      <w:divBdr>
        <w:top w:val="none" w:sz="0" w:space="0" w:color="auto"/>
        <w:left w:val="none" w:sz="0" w:space="0" w:color="auto"/>
        <w:bottom w:val="none" w:sz="0" w:space="0" w:color="auto"/>
        <w:right w:val="none" w:sz="0" w:space="0" w:color="auto"/>
      </w:divBdr>
    </w:div>
    <w:div w:id="1009021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online/base/?req=doc;base=LAW;n=55777;dst=100010" TargetMode="External"/><Relationship Id="rId13" Type="http://schemas.openxmlformats.org/officeDocument/2006/relationships/hyperlink" Target="http://www.consultant.ru/document/cons_doc_LAW_321522/a2588b2a1374c05e0939bb4df8e54fc0dfd6e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21522/a2588b2a1374c05e0939bb4df8e54fc0dfd6e0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B&amp;n=305424&amp;rnd=8E3D52F22B42ABF2BE77398089AAC186&amp;dst=100009&amp;fld=13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gin.consultant.ru/link/?req=doc&amp;base=RZR&amp;n=316370&amp;rnd=7E1CA71B0CDA051E9A88C9D3AEEB4221&amp;dst=100174&amp;fld=134"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login.consultant.ru/link/?req=doc&amp;base=RZR&amp;n=77193&amp;dst=101358&amp;fld=134" TargetMode="External"/><Relationship Id="rId14" Type="http://schemas.openxmlformats.org/officeDocument/2006/relationships/hyperlink" Target="http://www.consultant.ru/document/cons_doc_LAW_321522/a2588b2a1374c05e0939bb4df8e54fc0dfd6e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67904-F349-42E8-80D4-16070EBB2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18</Pages>
  <Words>7086</Words>
  <Characters>40395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
  <LinksUpToDate>false</LinksUpToDate>
  <CharactersWithSpaces>47387</CharactersWithSpaces>
  <SharedDoc>false</SharedDoc>
  <HLinks>
    <vt:vector size="30" baseType="variant">
      <vt:variant>
        <vt:i4>196620</vt:i4>
      </vt:variant>
      <vt:variant>
        <vt:i4>15</vt:i4>
      </vt:variant>
      <vt:variant>
        <vt:i4>0</vt:i4>
      </vt:variant>
      <vt:variant>
        <vt:i4>5</vt:i4>
      </vt:variant>
      <vt:variant>
        <vt:lpwstr>http://www.consultant.ru/online/base/?req=doc;base=LAW;n=55777;dst=100010</vt:lpwstr>
      </vt:variant>
      <vt:variant>
        <vt:lpwstr/>
      </vt:variant>
      <vt:variant>
        <vt:i4>4522103</vt:i4>
      </vt:variant>
      <vt:variant>
        <vt:i4>9</vt:i4>
      </vt:variant>
      <vt:variant>
        <vt:i4>0</vt:i4>
      </vt:variant>
      <vt:variant>
        <vt:i4>5</vt:i4>
      </vt:variant>
      <vt:variant>
        <vt:lpwstr>mailto:amokirzinsky@mail.ru</vt:lpwstr>
      </vt:variant>
      <vt:variant>
        <vt:lpwstr/>
      </vt:variant>
      <vt:variant>
        <vt:i4>720927</vt:i4>
      </vt:variant>
      <vt:variant>
        <vt:i4>6</vt:i4>
      </vt:variant>
      <vt:variant>
        <vt:i4>0</vt:i4>
      </vt:variant>
      <vt:variant>
        <vt:i4>5</vt:i4>
      </vt:variant>
      <vt:variant>
        <vt:lpwstr>consultantplus://offline/main?base=RLAW049;n=38682;fld=134;dst=100013</vt:lpwstr>
      </vt:variant>
      <vt:variant>
        <vt:lpwstr/>
      </vt:variant>
      <vt:variant>
        <vt:i4>7471228</vt:i4>
      </vt:variant>
      <vt:variant>
        <vt:i4>3</vt:i4>
      </vt:variant>
      <vt:variant>
        <vt:i4>0</vt:i4>
      </vt:variant>
      <vt:variant>
        <vt:i4>5</vt:i4>
      </vt:variant>
      <vt:variant>
        <vt:lpwstr>consultantplus://offline/main?base=LAW;n=104547;fld=134</vt:lpwstr>
      </vt:variant>
      <vt:variant>
        <vt:lpwstr/>
      </vt:variant>
      <vt:variant>
        <vt:i4>3211365</vt:i4>
      </vt:variant>
      <vt:variant>
        <vt:i4>0</vt:i4>
      </vt:variant>
      <vt:variant>
        <vt:i4>0</vt:i4>
      </vt:variant>
      <vt:variant>
        <vt:i4>5</vt:i4>
      </vt:variant>
      <vt:variant>
        <vt:lpwstr>consultantplus://offline/main?base=LAW;n=111900;fld=134;dst=100166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Colour</dc:creator>
  <cp:lastModifiedBy>user</cp:lastModifiedBy>
  <cp:revision>11</cp:revision>
  <cp:lastPrinted>2019-03-27T09:17:00Z</cp:lastPrinted>
  <dcterms:created xsi:type="dcterms:W3CDTF">2019-04-30T07:03:00Z</dcterms:created>
  <dcterms:modified xsi:type="dcterms:W3CDTF">2019-07-10T05:51:00Z</dcterms:modified>
</cp:coreProperties>
</file>